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Vocabularycards</w:t>
      </w:r>
    </w:p>
    <w:p>
      <w:pPr>
        <w:pStyle w:val="Heading2"/>
      </w:pPr>
      <w:r>
        <w:t>point cloud</w:t>
      </w:r>
    </w:p>
    <w:p>
      <w:pPr>
        <w:pStyle w:val="Heading3"/>
      </w:pPr>
      <w:r>
        <w:t>Definition</w:t>
      </w:r>
    </w:p>
    <w:p>
      <w:r>
        <w:t>Eine Punktwolke ist eine Ansammlung von Punkten im dreidimensionalen Raum, die durch Messungen oder digitale Erfassungstechniken, wie LiDAR oder ASCAND, erzeugt wird.</w:t>
      </w:r>
    </w:p>
    <w:p>
      <w:pPr>
        <w:pStyle w:val="Heading3"/>
      </w:pPr>
      <w:r>
        <w:t>Example</w:t>
      </w:r>
    </w:p>
    <w:p>
      <w:r>
        <w:t>Eine Punktwolke kann die Form eines Gebäudes oder eines Geländes darstellen, wobei jeder Punkt eine bestimmte Position im Raum hat.</w:t>
      </w:r>
    </w:p>
    <w:p>
      <w:pPr>
        <w:pStyle w:val="Heading3"/>
      </w:pPr>
      <w:r>
        <w:t>Visualdescription</w:t>
      </w:r>
    </w:p>
    <w:p>
      <w:r>
        <w:t>Stellen Sie sich eine 3D-Darstellung vor, bei der viele kleine Punkte verteilt sind, um die Oberfläche eines Objekts zu bilden.</w:t>
      </w:r>
    </w:p>
    <w:p>
      <w:pPr>
        <w:pStyle w:val="Heading2"/>
      </w:pPr>
      <w:r>
        <w:t>point</w:t>
      </w:r>
    </w:p>
    <w:p>
      <w:pPr>
        <w:pStyle w:val="Heading3"/>
      </w:pPr>
      <w:r>
        <w:t>Definition</w:t>
      </w:r>
    </w:p>
    <w:p>
      <w:r>
        <w:t>Ein Punkt ist ein einzelnes Element in einer Punktwolke, das durch seine Koordinaten im Raum definiert ist.</w:t>
      </w:r>
    </w:p>
    <w:p>
      <w:pPr>
        <w:pStyle w:val="Heading3"/>
      </w:pPr>
      <w:r>
        <w:t>Example</w:t>
      </w:r>
    </w:p>
    <w:p>
      <w:r>
        <w:t>In einer Punktwolke könnte ein Punkt die Spitze eines Baumes darstellen, mit bestimmten XYZ-Koordinaten.</w:t>
      </w:r>
    </w:p>
    <w:p>
      <w:pPr>
        <w:pStyle w:val="Heading3"/>
      </w:pPr>
      <w:r>
        <w:t>Visualdescription</w:t>
      </w:r>
    </w:p>
    <w:p>
      <w:r>
        <w:t>Ein einzelner kleiner Punkt auf einem Koordinatensystem, der eine spezifische Position im Raum angibt.</w:t>
      </w:r>
    </w:p>
    <w:p>
      <w:pPr>
        <w:pStyle w:val="Heading2"/>
      </w:pPr>
      <w:r>
        <w:t>coordinate</w:t>
      </w:r>
    </w:p>
    <w:p>
      <w:pPr>
        <w:pStyle w:val="Heading3"/>
      </w:pPr>
      <w:r>
        <w:t>Definition</w:t>
      </w:r>
    </w:p>
    <w:p>
      <w:r>
        <w:t>Koordinaten sind numerische Werte, die die Position eines Punktes im Raum beschreiben, normalerweise in Form von X-, Y- und Z-Werten.</w:t>
      </w:r>
    </w:p>
    <w:p>
      <w:pPr>
        <w:pStyle w:val="Heading3"/>
      </w:pPr>
      <w:r>
        <w:t>Example</w:t>
      </w:r>
    </w:p>
    <w:p>
      <w:r>
        <w:t>Die Koordinaten eines Punktes können (3, 4, 5) sein, was seine Position im Raum angibt.</w:t>
      </w:r>
    </w:p>
    <w:p>
      <w:pPr>
        <w:pStyle w:val="Heading3"/>
      </w:pPr>
      <w:r>
        <w:t>Visualdescription</w:t>
      </w:r>
    </w:p>
    <w:p>
      <w:r>
        <w:t>Ein dreidimensionales Koordinatensystem mit Achsen für X, Y und Z, in dem Punkte platziert werden können.</w:t>
      </w:r>
    </w:p>
    <w:p>
      <w:pPr>
        <w:pStyle w:val="Heading2"/>
      </w:pPr>
      <w:r>
        <w:t>XYZ</w:t>
      </w:r>
    </w:p>
    <w:p>
      <w:pPr>
        <w:pStyle w:val="Heading3"/>
      </w:pPr>
      <w:r>
        <w:t>Definition</w:t>
      </w:r>
    </w:p>
    <w:p>
      <w:r>
        <w:t>XYZ bezieht sich auf das dreidimensionale Koordinatensystem, das die Position eines Punktes im Raum durch die Werte X, Y und Z definiert.</w:t>
      </w:r>
    </w:p>
    <w:p>
      <w:pPr>
        <w:pStyle w:val="Heading3"/>
      </w:pPr>
      <w:r>
        <w:t>Example</w:t>
      </w:r>
    </w:p>
    <w:p>
      <w:r>
        <w:t>Ein Punkt mit den Koordinaten (2, 3, 1) befindet sich zwei Einheiten in der X-Richtung, drei Einheiten in der Y-Richtung und eine Einheit in der Z-Richtung.</w:t>
      </w:r>
    </w:p>
    <w:p>
      <w:pPr>
        <w:pStyle w:val="Heading3"/>
      </w:pPr>
      <w:r>
        <w:t>Visualdescription</w:t>
      </w:r>
    </w:p>
    <w:p>
      <w:r>
        <w:t>Ein 3D-Koordinatensystem mit drei Achsen, die die Dimensionen X, Y und Z repräsentieren.</w:t>
      </w:r>
    </w:p>
    <w:p>
      <w:pPr>
        <w:pStyle w:val="Heading2"/>
      </w:pPr>
      <w:r>
        <w:t>attribute</w:t>
      </w:r>
    </w:p>
    <w:p>
      <w:pPr>
        <w:pStyle w:val="Heading3"/>
      </w:pPr>
      <w:r>
        <w:t>Definition</w:t>
      </w:r>
    </w:p>
    <w:p>
      <w:r>
        <w:t>Ein Attribut ist eine Eigenschaft oder ein Merkmal eines Punktes in einer Punktwolke, das zusätzliche Informationen über den Punkt liefert, wie Farbe oder Intensität.</w:t>
      </w:r>
    </w:p>
    <w:p>
      <w:pPr>
        <w:pStyle w:val="Heading3"/>
      </w:pPr>
      <w:r>
        <w:t>Example</w:t>
      </w:r>
    </w:p>
    <w:p>
      <w:r>
        <w:t>Ein Punkt in einer Punktwolke könnte ein Attribut haben, das seine Farbe angibt, wie beispielsweise rot oder blau.</w:t>
      </w:r>
    </w:p>
    <w:p>
      <w:pPr>
        <w:pStyle w:val="Heading3"/>
      </w:pPr>
      <w:r>
        <w:t>Visualdescription</w:t>
      </w:r>
    </w:p>
    <w:p>
      <w:r>
        <w:t>Ein Punkt in einer Punktwolke mit einer Farbdarstellung, die ein zusätzliches Attribut anzeigt.</w:t>
      </w:r>
    </w:p>
    <w:p>
      <w:pPr>
        <w:pStyle w:val="Heading2"/>
      </w:pPr>
      <w:r>
        <w:t>point density</w:t>
      </w:r>
    </w:p>
    <w:p>
      <w:pPr>
        <w:pStyle w:val="Heading3"/>
      </w:pPr>
      <w:r>
        <w:t>Definition</w:t>
      </w:r>
    </w:p>
    <w:p>
      <w:r>
        <w:t>Die Punktdichte beschreibt die Anzahl der Punkte pro Flächeneinheit in einer Punktwolke und ist ein Maß für die Detailgenauigkeit der Erfassung.</w:t>
      </w:r>
    </w:p>
    <w:p>
      <w:pPr>
        <w:pStyle w:val="Heading3"/>
      </w:pPr>
      <w:r>
        <w:t>Example</w:t>
      </w:r>
    </w:p>
    <w:p>
      <w:r>
        <w:t>Eine hohe Punktdichte in einer Punktwolke kann zu detaillierteren 3D-Modellen führen, während eine niedrige Dichte weniger Informationen liefert.</w:t>
      </w:r>
    </w:p>
    <w:p>
      <w:pPr>
        <w:pStyle w:val="Heading3"/>
      </w:pPr>
      <w:r>
        <w:t>Visualdescription</w:t>
      </w:r>
    </w:p>
    <w:p>
      <w:r>
        <w:t>Ein Vergleich von zwei Punktwolken: eine mit vielen Punkten nah beieinander und eine andere mit weit auseinander liegenden Punkten.</w:t>
      </w:r>
    </w:p>
    <w:p>
      <w:pPr>
        <w:pStyle w:val="Heading2"/>
      </w:pPr>
      <w:r>
        <w:t>outlier</w:t>
      </w:r>
    </w:p>
    <w:p>
      <w:pPr>
        <w:pStyle w:val="Heading3"/>
      </w:pPr>
      <w:r>
        <w:t>Definition</w:t>
      </w:r>
    </w:p>
    <w:p>
      <w:r>
        <w:t>Ein Ausreißer ist ein Punkt in einer Punktwolke, der sich signifikant von anderen Punkten unterscheidet und möglicherweise ein Fehler in der Datenerfassung darstellt.</w:t>
      </w:r>
    </w:p>
    <w:p>
      <w:pPr>
        <w:pStyle w:val="Heading3"/>
      </w:pPr>
      <w:r>
        <w:t>Example</w:t>
      </w:r>
    </w:p>
    <w:p>
      <w:r>
        <w:t>Ein einzelner Punkt, der weit von der Hauptansammlung der Punktwolke entfernt ist, könnte als Ausreißer identifiziert werden.</w:t>
      </w:r>
    </w:p>
    <w:p>
      <w:pPr>
        <w:pStyle w:val="Heading3"/>
      </w:pPr>
      <w:r>
        <w:t>Visualdescription</w:t>
      </w:r>
    </w:p>
    <w:p>
      <w:r>
        <w:t>Eine Punktwolke mit einem einzelnen Punkt, der deutlich abseits der anderen Punkte liegt.</w:t>
      </w:r>
    </w:p>
    <w:p>
      <w:pPr>
        <w:pStyle w:val="Heading2"/>
      </w:pPr>
      <w:r>
        <w:t>noise</w:t>
      </w:r>
    </w:p>
    <w:p>
      <w:pPr>
        <w:pStyle w:val="Heading3"/>
      </w:pPr>
      <w:r>
        <w:t>Definition</w:t>
      </w:r>
    </w:p>
    <w:p>
      <w:r>
        <w:t>Rauschen bezeichnet unerwünschte Störungen oder Fehler in den Messdaten einer Punktwolke, die die Genauigkeit der Erfassung beeinträchtigen können.</w:t>
      </w:r>
    </w:p>
    <w:p>
      <w:pPr>
        <w:pStyle w:val="Heading3"/>
      </w:pPr>
      <w:r>
        <w:t>Example</w:t>
      </w:r>
    </w:p>
    <w:p>
      <w:r>
        <w:t>Rauschen kann durch Umgebungsbedingungen verursacht werden und führt oft zu ungenauen Punktpositionen.</w:t>
      </w:r>
    </w:p>
    <w:p>
      <w:pPr>
        <w:pStyle w:val="Heading3"/>
      </w:pPr>
      <w:r>
        <w:t>Visualdescription</w:t>
      </w:r>
    </w:p>
    <w:p>
      <w:r>
        <w:t>Eine Punktwolke mit zufälligen Punkten, die nicht Teil des gewünschten Objekts sind, was die Klarheit der Darstellung beeinträchtigt.</w:t>
      </w:r>
    </w:p>
    <w:p>
      <w:pPr>
        <w:pStyle w:val="Heading2"/>
      </w:pPr>
      <w:r>
        <w:t>gap</w:t>
      </w:r>
    </w:p>
    <w:p>
      <w:pPr>
        <w:pStyle w:val="Heading3"/>
      </w:pPr>
      <w:r>
        <w:t>Definition</w:t>
      </w:r>
    </w:p>
    <w:p>
      <w:r>
        <w:t>Eine Lücke ist ein Bereich in einer Punktwolke, in dem keine Punkte vorhanden sind, was auf unzureichende Datenerfassung oder Messfehler hinweisen kann.</w:t>
      </w:r>
    </w:p>
    <w:p>
      <w:pPr>
        <w:pStyle w:val="Heading3"/>
      </w:pPr>
      <w:r>
        <w:t>Example</w:t>
      </w:r>
    </w:p>
    <w:p>
      <w:r>
        <w:t>Ein Bereich zwischen zwei Punkten in einer Punktwolke, wo kein Punkt vorhanden ist, stellt eine Lücke dar.</w:t>
      </w:r>
    </w:p>
    <w:p>
      <w:pPr>
        <w:pStyle w:val="Heading3"/>
      </w:pPr>
      <w:r>
        <w:t>Visualdescription</w:t>
      </w:r>
    </w:p>
    <w:p>
      <w:r>
        <w:t>Eine Punktwolke mit einem sichtbaren Bereich ohne Punkte, der eine Lücke anzeigt.</w:t>
      </w:r>
    </w:p>
    <w:p>
      <w:pPr>
        <w:pStyle w:val="Heading2"/>
      </w:pPr>
      <w:r>
        <w:t>sampling</w:t>
      </w:r>
    </w:p>
    <w:p>
      <w:pPr>
        <w:pStyle w:val="Heading3"/>
      </w:pPr>
      <w:r>
        <w:t>Definition</w:t>
      </w:r>
    </w:p>
    <w:p>
      <w:r>
        <w:t>Sampling ist der Prozess der Auswahl und Erfassung von Punkten aus einer größeren Datenmenge, um eine repräsentative Punktwolke zu erstellen.</w:t>
      </w:r>
    </w:p>
    <w:p>
      <w:pPr>
        <w:pStyle w:val="Heading3"/>
      </w:pPr>
      <w:r>
        <w:t>Example</w:t>
      </w:r>
    </w:p>
    <w:p>
      <w:r>
        <w:t>Bei der Erfassung von Punktdaten könnte eine gezielte Auswahl von Punkten durchgeführt werden, um die wichtigsten Merkmale eines Objekts zu erfassen.</w:t>
      </w:r>
    </w:p>
    <w:p>
      <w:pPr>
        <w:pStyle w:val="Heading3"/>
      </w:pPr>
      <w:r>
        <w:t>Visualdescription</w:t>
      </w:r>
    </w:p>
    <w:p>
      <w:r>
        <w:t>Eine Abbildung, die den Vergleich zwischen einer vollständigen Punktwolke und einer ausgewählten Teilmenge von Punkten zeigt.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