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Module</w:t>
      </w:r>
    </w:p>
    <w:p>
      <w:r>
        <w:t>Meshes</w:t>
      </w:r>
    </w:p>
    <w:p>
      <w:pPr>
        <w:pStyle w:val="Heading1"/>
      </w:pPr>
      <w:r>
        <w:t>Assessments</w:t>
      </w:r>
    </w:p>
    <w:p>
      <w:pPr>
        <w:pStyle w:val="Heading2"/>
      </w:pPr>
      <w:r>
        <w:t>Preassessment</w:t>
      </w:r>
    </w:p>
    <w:p>
      <w:pPr>
        <w:pStyle w:val="Heading3"/>
      </w:pPr>
      <w:r>
        <w:t>Title</w:t>
      </w:r>
    </w:p>
    <w:p>
      <w:r>
        <w:t>Pre-Assessment: Introduction to Polygon Meshes</w:t>
      </w:r>
    </w:p>
    <w:p>
      <w:pPr>
        <w:pStyle w:val="Heading3"/>
      </w:pPr>
      <w:r>
        <w:t>Items</w:t>
      </w:r>
    </w:p>
    <w:p>
      <w:pPr>
        <w:pStyle w:val="Heading4"/>
      </w:pPr>
      <w:r>
        <w:t>Which of the following best defines a vertex in a polygon mesh?</w:t>
      </w:r>
    </w:p>
    <w:p>
      <w:pPr>
        <w:pStyle w:val="Heading5"/>
      </w:pPr>
      <w:r>
        <w:t>Objective</w:t>
      </w:r>
    </w:p>
    <w:p>
      <w:r>
        <w:t>lo_15_01</w:t>
      </w:r>
    </w:p>
    <w:p>
      <w:pPr>
        <w:pStyle w:val="Heading5"/>
      </w:pPr>
      <w:r>
        <w:t>Type</w:t>
      </w:r>
    </w:p>
    <w:p>
      <w:r>
        <w:t>multiple_choice</w:t>
      </w:r>
    </w:p>
    <w:p>
      <w:pPr>
        <w:pStyle w:val="Heading5"/>
      </w:pPr>
      <w:r>
        <w:t>Options</w:t>
      </w:r>
    </w:p>
    <w:p>
      <w:pPr>
        <w:pStyle w:val="ListBullet"/>
      </w:pPr>
      <w:r>
        <w:t>A line connecting two vertices.</w:t>
      </w:r>
    </w:p>
    <w:p>
      <w:pPr>
        <w:pStyle w:val="ListBullet"/>
      </w:pPr>
      <w:r>
        <w:t>A flat surface bounded by edges.</w:t>
      </w:r>
    </w:p>
    <w:p>
      <w:pPr>
        <w:pStyle w:val="ListBullet"/>
      </w:pPr>
      <w:r>
        <w:t>A fundamental unit representing a point in 3D space.</w:t>
      </w:r>
    </w:p>
    <w:p>
      <w:pPr>
        <w:pStyle w:val="ListBullet"/>
      </w:pPr>
      <w:r>
        <w:t>The arrangement of vertices and edges.</w:t>
      </w:r>
    </w:p>
    <w:p>
      <w:pPr>
        <w:pStyle w:val="Heading5"/>
      </w:pPr>
      <w:r>
        <w:t>Correctanswer</w:t>
      </w:r>
    </w:p>
    <w:p>
      <w:r>
        <w:t>A fundamental unit representing a point in 3D space.</w:t>
      </w:r>
    </w:p>
    <w:p>
      <w:pPr>
        <w:pStyle w:val="Heading4"/>
      </w:pPr>
      <w:r>
        <w:t>Connectivity in a point set does not affect its surface representation.</w:t>
      </w:r>
    </w:p>
    <w:p>
      <w:pPr>
        <w:pStyle w:val="Heading5"/>
      </w:pPr>
      <w:r>
        <w:t>Objective</w:t>
      </w:r>
    </w:p>
    <w:p>
      <w:r>
        <w:t>lo_15_02</w:t>
      </w:r>
    </w:p>
    <w:p>
      <w:pPr>
        <w:pStyle w:val="Heading5"/>
      </w:pPr>
      <w:r>
        <w:t>Type</w:t>
      </w:r>
    </w:p>
    <w:p>
      <w:r>
        <w:t>true_false</w:t>
      </w:r>
    </w:p>
    <w:p>
      <w:pPr>
        <w:pStyle w:val="Heading5"/>
      </w:pPr>
      <w:r>
        <w:t>Correctanswer</w:t>
      </w:r>
    </w:p>
    <w:p>
      <w:r>
        <w:t>False</w:t>
      </w:r>
    </w:p>
    <w:p>
      <w:pPr>
        <w:pStyle w:val="Heading2"/>
      </w:pPr>
      <w:r>
        <w:t>Formativeassessments</w:t>
      </w:r>
    </w:p>
    <w:p>
      <w:pPr>
        <w:pStyle w:val="Heading3"/>
      </w:pPr>
      <w:r>
        <w:t>Formative Assessment 1: Understanding Mesh Components</w:t>
      </w:r>
    </w:p>
    <w:p>
      <w:pPr>
        <w:pStyle w:val="Heading4"/>
      </w:pPr>
      <w:r>
        <w:t>Items</w:t>
      </w:r>
    </w:p>
    <w:p>
      <w:pPr>
        <w:pStyle w:val="Heading5"/>
      </w:pPr>
      <w:r>
        <w:t>Define the terms vertices, edges, and faces in the context of a polygon mesh.</w:t>
      </w:r>
    </w:p>
    <w:p>
      <w:pPr>
        <w:pStyle w:val="Heading6"/>
      </w:pPr>
      <w:r>
        <w:t>Objective</w:t>
      </w:r>
    </w:p>
    <w:p>
      <w:r>
        <w:t>lo_15_01</w:t>
      </w:r>
    </w:p>
    <w:p>
      <w:pPr>
        <w:pStyle w:val="Heading6"/>
      </w:pPr>
      <w:r>
        <w:t>Type</w:t>
      </w:r>
    </w:p>
    <w:p>
      <w:r>
        <w:t>short_answer</w:t>
      </w:r>
    </w:p>
    <w:p>
      <w:pPr>
        <w:pStyle w:val="Heading3"/>
      </w:pPr>
      <w:r>
        <w:t>Formative Assessment 2: Connectivity and Surface Representation</w:t>
      </w:r>
    </w:p>
    <w:p>
      <w:pPr>
        <w:pStyle w:val="Heading4"/>
      </w:pPr>
      <w:r>
        <w:t>Items</w:t>
      </w:r>
    </w:p>
    <w:p>
      <w:pPr>
        <w:pStyle w:val="Heading5"/>
      </w:pPr>
      <w:r>
        <w:t>Explain how the connectivity of a point set transforms it into a surface representation, including an example.</w:t>
      </w:r>
    </w:p>
    <w:p>
      <w:pPr>
        <w:pStyle w:val="Heading6"/>
      </w:pPr>
      <w:r>
        <w:t>Objective</w:t>
      </w:r>
    </w:p>
    <w:p>
      <w:r>
        <w:t>lo_15_02</w:t>
      </w:r>
    </w:p>
    <w:p>
      <w:pPr>
        <w:pStyle w:val="Heading6"/>
      </w:pPr>
      <w:r>
        <w:t>Type</w:t>
      </w:r>
    </w:p>
    <w:p>
      <w:r>
        <w:t>essay</w:t>
      </w:r>
    </w:p>
    <w:p>
      <w:pPr>
        <w:pStyle w:val="Heading3"/>
      </w:pPr>
      <w:r>
        <w:t>Formative Assessment 3: Analyzing Mesh Quality</w:t>
      </w:r>
    </w:p>
    <w:p>
      <w:pPr>
        <w:pStyle w:val="Heading4"/>
      </w:pPr>
      <w:r>
        <w:t>Items</w:t>
      </w:r>
    </w:p>
    <w:p>
      <w:pPr>
        <w:pStyle w:val="Heading5"/>
      </w:pPr>
      <w:r>
        <w:t>Given a mesh with various issues, identify and describe the problems such as holes, non-manifold regions, and flipped faces.</w:t>
      </w:r>
    </w:p>
    <w:p>
      <w:pPr>
        <w:pStyle w:val="Heading6"/>
      </w:pPr>
      <w:r>
        <w:t>Objective</w:t>
      </w:r>
    </w:p>
    <w:p>
      <w:r>
        <w:t>lo_15_03</w:t>
      </w:r>
    </w:p>
    <w:p>
      <w:pPr>
        <w:pStyle w:val="Heading6"/>
      </w:pPr>
      <w:r>
        <w:t>Type</w:t>
      </w:r>
    </w:p>
    <w:p>
      <w:r>
        <w:t>case_study</w:t>
      </w:r>
    </w:p>
    <w:p>
      <w:pPr>
        <w:pStyle w:val="Heading3"/>
      </w:pPr>
      <w:r>
        <w:t>Formative Assessment 4: Mesh Resolution</w:t>
      </w:r>
    </w:p>
    <w:p>
      <w:pPr>
        <w:pStyle w:val="Heading4"/>
      </w:pPr>
      <w:r>
        <w:t>Items</w:t>
      </w:r>
    </w:p>
    <w:p>
      <w:pPr>
        <w:pStyle w:val="Heading5"/>
      </w:pPr>
      <w:r>
        <w:t>Compare the effects of high and low mesh resolution on geometric accuracy, providing specific examples.</w:t>
      </w:r>
    </w:p>
    <w:p>
      <w:pPr>
        <w:pStyle w:val="Heading6"/>
      </w:pPr>
      <w:r>
        <w:t>Objective</w:t>
      </w:r>
    </w:p>
    <w:p>
      <w:r>
        <w:t>lo_15_04</w:t>
      </w:r>
    </w:p>
    <w:p>
      <w:pPr>
        <w:pStyle w:val="Heading6"/>
      </w:pPr>
      <w:r>
        <w:t>Type</w:t>
      </w:r>
    </w:p>
    <w:p>
      <w:r>
        <w:t>comparison</w:t>
      </w:r>
    </w:p>
    <w:p>
      <w:pPr>
        <w:pStyle w:val="Heading3"/>
      </w:pPr>
      <w:r>
        <w:t>Formative Assessment 5: Mesh Quality Evaluation</w:t>
      </w:r>
    </w:p>
    <w:p>
      <w:pPr>
        <w:pStyle w:val="Heading4"/>
      </w:pPr>
      <w:r>
        <w:t>Items</w:t>
      </w:r>
    </w:p>
    <w:p>
      <w:pPr>
        <w:pStyle w:val="Heading5"/>
      </w:pPr>
      <w:r>
        <w:t>Which mesh quality would be most suitable for manufacturing a component with tight tolerances?</w:t>
      </w:r>
    </w:p>
    <w:p>
      <w:pPr>
        <w:pStyle w:val="Heading6"/>
      </w:pPr>
      <w:r>
        <w:t>Objective</w:t>
      </w:r>
    </w:p>
    <w:p>
      <w:r>
        <w:t>lo_15_05</w:t>
      </w:r>
    </w:p>
    <w:p>
      <w:pPr>
        <w:pStyle w:val="Heading6"/>
      </w:pPr>
      <w:r>
        <w:t>Type</w:t>
      </w:r>
    </w:p>
    <w:p>
      <w:r>
        <w:t>multiple_choice</w:t>
      </w:r>
    </w:p>
    <w:p>
      <w:pPr>
        <w:pStyle w:val="Heading6"/>
      </w:pPr>
      <w:r>
        <w:t>Options</w:t>
      </w:r>
    </w:p>
    <w:p>
      <w:pPr>
        <w:pStyle w:val="ListBullet"/>
      </w:pPr>
      <w:r>
        <w:t>Low resolution mesh</w:t>
      </w:r>
    </w:p>
    <w:p>
      <w:pPr>
        <w:pStyle w:val="ListBullet"/>
      </w:pPr>
      <w:r>
        <w:t>Medium resolution mesh</w:t>
      </w:r>
    </w:p>
    <w:p>
      <w:pPr>
        <w:pStyle w:val="ListBullet"/>
      </w:pPr>
      <w:r>
        <w:t>High resolution mesh</w:t>
      </w:r>
    </w:p>
    <w:p>
      <w:pPr>
        <w:pStyle w:val="ListBullet"/>
      </w:pPr>
      <w:r>
        <w:t>Any resolution mesh</w:t>
      </w:r>
    </w:p>
    <w:p>
      <w:pPr>
        <w:pStyle w:val="Heading6"/>
      </w:pPr>
      <w:r>
        <w:t>Correctanswer</w:t>
      </w:r>
    </w:p>
    <w:p>
      <w:r>
        <w:t>High resolution mesh</w:t>
      </w:r>
    </w:p>
    <w:p>
      <w:pPr>
        <w:pStyle w:val="Heading2"/>
      </w:pPr>
      <w:r>
        <w:t>Summativeassessment</w:t>
      </w:r>
    </w:p>
    <w:p>
      <w:pPr>
        <w:pStyle w:val="Heading3"/>
      </w:pPr>
      <w:r>
        <w:t>Title</w:t>
      </w:r>
    </w:p>
    <w:p>
      <w:r>
        <w:t>Summative Assessment: Comprehensive Mesh Analysis</w:t>
      </w:r>
    </w:p>
    <w:p>
      <w:pPr>
        <w:pStyle w:val="Heading3"/>
      </w:pPr>
      <w:r>
        <w:t>Items</w:t>
      </w:r>
    </w:p>
    <w:p>
      <w:pPr>
        <w:pStyle w:val="Heading4"/>
      </w:pPr>
      <w:r>
        <w:t>Match the following terms with their definitions.</w:t>
      </w:r>
    </w:p>
    <w:p>
      <w:pPr>
        <w:pStyle w:val="Heading5"/>
      </w:pPr>
      <w:r>
        <w:t>Objective</w:t>
      </w:r>
    </w:p>
    <w:p>
      <w:r>
        <w:t>lo_15_01</w:t>
      </w:r>
    </w:p>
    <w:p>
      <w:pPr>
        <w:pStyle w:val="Heading5"/>
      </w:pPr>
      <w:r>
        <w:t>Type</w:t>
      </w:r>
    </w:p>
    <w:p>
      <w:r>
        <w:t>matching</w:t>
      </w:r>
    </w:p>
    <w:p>
      <w:pPr>
        <w:pStyle w:val="Heading5"/>
      </w:pPr>
      <w:r>
        <w:t>Pairs</w:t>
      </w:r>
    </w:p>
    <w:p>
      <w:pPr>
        <w:pStyle w:val="Heading6"/>
      </w:pPr>
      <w:r>
        <w:t>Vertex</w:t>
      </w:r>
    </w:p>
    <w:p>
      <w:pPr>
        <w:pStyle w:val="Heading7"/>
      </w:pPr>
      <w:r>
        <w:t>Definition</w:t>
      </w:r>
    </w:p>
    <w:p>
      <w:r>
        <w:t>A point in 3D space.</w:t>
      </w:r>
    </w:p>
    <w:p>
      <w:pPr>
        <w:pStyle w:val="Heading6"/>
      </w:pPr>
      <w:r>
        <w:t>Edge</w:t>
      </w:r>
    </w:p>
    <w:p>
      <w:pPr>
        <w:pStyle w:val="Heading7"/>
      </w:pPr>
      <w:r>
        <w:t>Definition</w:t>
      </w:r>
    </w:p>
    <w:p>
      <w:r>
        <w:t>A line segment connecting two vertices.</w:t>
      </w:r>
    </w:p>
    <w:p>
      <w:pPr>
        <w:pStyle w:val="Heading6"/>
      </w:pPr>
      <w:r>
        <w:t>Face</w:t>
      </w:r>
    </w:p>
    <w:p>
      <w:pPr>
        <w:pStyle w:val="Heading7"/>
      </w:pPr>
      <w:r>
        <w:t>Definition</w:t>
      </w:r>
    </w:p>
    <w:p>
      <w:r>
        <w:t>A flat surface bounded by edges.</w:t>
      </w:r>
    </w:p>
    <w:p>
      <w:pPr>
        <w:pStyle w:val="Heading6"/>
      </w:pPr>
      <w:r>
        <w:t>Topology</w:t>
      </w:r>
    </w:p>
    <w:p>
      <w:pPr>
        <w:pStyle w:val="Heading7"/>
      </w:pPr>
      <w:r>
        <w:t>Definition</w:t>
      </w:r>
    </w:p>
    <w:p>
      <w:r>
        <w:t>The arrangement of vertices and edges.</w:t>
      </w:r>
    </w:p>
    <w:p>
      <w:pPr>
        <w:pStyle w:val="Heading4"/>
      </w:pPr>
      <w:r>
        <w:t>Describe how changing the connectivity of a point set can alter its surface representation.</w:t>
      </w:r>
    </w:p>
    <w:p>
      <w:pPr>
        <w:pStyle w:val="Heading5"/>
      </w:pPr>
      <w:r>
        <w:t>Objective</w:t>
      </w:r>
    </w:p>
    <w:p>
      <w:r>
        <w:t>lo_15_02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4"/>
      </w:pPr>
      <w:r>
        <w:t>Analyze a provided mesh example, identifying any holes, non-manifold regions, and flipped faces, and suggest corrections.</w:t>
      </w:r>
    </w:p>
    <w:p>
      <w:pPr>
        <w:pStyle w:val="Heading5"/>
      </w:pPr>
      <w:r>
        <w:t>Objective</w:t>
      </w:r>
    </w:p>
    <w:p>
      <w:r>
        <w:t>lo_15_03</w:t>
      </w:r>
    </w:p>
    <w:p>
      <w:pPr>
        <w:pStyle w:val="Heading5"/>
      </w:pPr>
      <w:r>
        <w:t>Type</w:t>
      </w:r>
    </w:p>
    <w:p>
      <w:r>
        <w:t>problem_solving</w:t>
      </w:r>
    </w:p>
    <w:p>
      <w:pPr>
        <w:pStyle w:val="Heading4"/>
      </w:pPr>
      <w:r>
        <w:t>Discuss the relationship between mesh resolution and geometric accuracy, providing examples from real-world applications.</w:t>
      </w:r>
    </w:p>
    <w:p>
      <w:pPr>
        <w:pStyle w:val="Heading5"/>
      </w:pPr>
      <w:r>
        <w:t>Objective</w:t>
      </w:r>
    </w:p>
    <w:p>
      <w:r>
        <w:t>lo_15_04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4"/>
      </w:pPr>
      <w:r>
        <w:t>Given a scenario where a mesh is being used for visualization versus one used for manufacturing, evaluate which qualities of the mesh should be prioritized in each case.</w:t>
      </w:r>
    </w:p>
    <w:p>
      <w:pPr>
        <w:pStyle w:val="Heading5"/>
      </w:pPr>
      <w:r>
        <w:t>Objective</w:t>
      </w:r>
    </w:p>
    <w:p>
      <w:r>
        <w:t>lo_15_05</w:t>
      </w:r>
    </w:p>
    <w:p>
      <w:pPr>
        <w:pStyle w:val="Heading5"/>
      </w:pPr>
      <w:r>
        <w:t>Type</w:t>
      </w:r>
    </w:p>
    <w:p>
      <w:r>
        <w:t>scenario_based</w:t>
      </w:r>
    </w:p>
    <w:p>
      <w:pPr>
        <w:pStyle w:val="Heading2"/>
      </w:pPr>
      <w:r>
        <w:t>Performancetaskrubric</w:t>
      </w:r>
    </w:p>
    <w:p>
      <w:pPr>
        <w:pStyle w:val="Heading3"/>
      </w:pPr>
      <w:r>
        <w:t>Criteria</w:t>
      </w:r>
    </w:p>
    <w:p>
      <w:pPr>
        <w:pStyle w:val="Heading4"/>
      </w:pPr>
      <w:r>
        <w:t>rubric_1</w:t>
      </w:r>
    </w:p>
    <w:p>
      <w:pPr>
        <w:pStyle w:val="Heading5"/>
      </w:pPr>
      <w:r>
        <w:t>Description</w:t>
      </w:r>
    </w:p>
    <w:p>
      <w:r>
        <w:t>Understanding of Mesh Components</w:t>
      </w:r>
    </w:p>
    <w:p>
      <w:pPr>
        <w:pStyle w:val="Heading5"/>
      </w:pPr>
      <w:r>
        <w:t>Levels</w:t>
      </w:r>
    </w:p>
    <w:p>
      <w:pPr>
        <w:pStyle w:val="Heading6"/>
      </w:pPr>
      <w:r>
        <w:t>Excellent</w:t>
      </w:r>
    </w:p>
    <w:p>
      <w:r>
        <w:t>Demonstrates a thorough understanding of vertices, edges, faces, and topology.</w:t>
      </w:r>
    </w:p>
    <w:p>
      <w:pPr>
        <w:pStyle w:val="Heading6"/>
      </w:pPr>
      <w:r>
        <w:t>Satisfactory</w:t>
      </w:r>
    </w:p>
    <w:p>
      <w:r>
        <w:t>Shows a basic understanding of mesh components with minor inaccuracies.</w:t>
      </w:r>
    </w:p>
    <w:p>
      <w:pPr>
        <w:pStyle w:val="Heading6"/>
      </w:pPr>
      <w:r>
        <w:t>Needs Improvement</w:t>
      </w:r>
    </w:p>
    <w:p>
      <w:r>
        <w:t>Displays limited understanding of mesh components.</w:t>
      </w:r>
    </w:p>
    <w:p>
      <w:pPr>
        <w:pStyle w:val="Heading4"/>
      </w:pPr>
      <w:r>
        <w:t>rubric_2</w:t>
      </w:r>
    </w:p>
    <w:p>
      <w:pPr>
        <w:pStyle w:val="Heading5"/>
      </w:pPr>
      <w:r>
        <w:t>Description</w:t>
      </w:r>
    </w:p>
    <w:p>
      <w:r>
        <w:t>Analysis of Mesh Quality</w:t>
      </w:r>
    </w:p>
    <w:p>
      <w:pPr>
        <w:pStyle w:val="Heading5"/>
      </w:pPr>
      <w:r>
        <w:t>Levels</w:t>
      </w:r>
    </w:p>
    <w:p>
      <w:pPr>
        <w:pStyle w:val="Heading6"/>
      </w:pPr>
      <w:r>
        <w:t>Excellent</w:t>
      </w:r>
    </w:p>
    <w:p>
      <w:r>
        <w:t>Identifies all issues in the mesh and provides clear, actionable suggestions.</w:t>
      </w:r>
    </w:p>
    <w:p>
      <w:pPr>
        <w:pStyle w:val="Heading6"/>
      </w:pPr>
      <w:r>
        <w:t>Satisfactory</w:t>
      </w:r>
    </w:p>
    <w:p>
      <w:r>
        <w:t>Identifies some issues with suggestions that are mostly relevant.</w:t>
      </w:r>
    </w:p>
    <w:p>
      <w:pPr>
        <w:pStyle w:val="Heading6"/>
      </w:pPr>
      <w:r>
        <w:t>Needs Improvement</w:t>
      </w:r>
    </w:p>
    <w:p>
      <w:r>
        <w:t>Struggles to identify issues and offers vague or irrelevant suggestions.</w:t>
      </w:r>
    </w:p>
    <w:p>
      <w:pPr>
        <w:pStyle w:val="Heading4"/>
      </w:pPr>
      <w:r>
        <w:t>rubric_3</w:t>
      </w:r>
    </w:p>
    <w:p>
      <w:pPr>
        <w:pStyle w:val="Heading5"/>
      </w:pPr>
      <w:r>
        <w:t>Description</w:t>
      </w:r>
    </w:p>
    <w:p>
      <w:r>
        <w:t>Comparative Evaluation of Mesh Resolution</w:t>
      </w:r>
    </w:p>
    <w:p>
      <w:pPr>
        <w:pStyle w:val="Heading5"/>
      </w:pPr>
      <w:r>
        <w:t>Levels</w:t>
      </w:r>
    </w:p>
    <w:p>
      <w:pPr>
        <w:pStyle w:val="Heading6"/>
      </w:pPr>
      <w:r>
        <w:t>Excellent</w:t>
      </w:r>
    </w:p>
    <w:p>
      <w:r>
        <w:t>Provides a detailed comparison with strong examples.</w:t>
      </w:r>
    </w:p>
    <w:p>
      <w:pPr>
        <w:pStyle w:val="Heading6"/>
      </w:pPr>
      <w:r>
        <w:t>Satisfactory</w:t>
      </w:r>
    </w:p>
    <w:p>
      <w:r>
        <w:t>Offers a comparison but lacks depth in examples.</w:t>
      </w:r>
    </w:p>
    <w:p>
      <w:pPr>
        <w:pStyle w:val="Heading6"/>
      </w:pPr>
      <w:r>
        <w:t>Needs Improvement</w:t>
      </w:r>
    </w:p>
    <w:p>
      <w:r>
        <w:t>Comparison is unclear or missing.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