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Terminology Usage</w:t>
      </w:r>
    </w:p>
    <w:p>
      <w:r>
        <w:t>Consistent: False</w:t>
      </w:r>
    </w:p>
    <w:p>
      <w:pPr>
        <w:pStyle w:val="Heading2"/>
      </w:pPr>
      <w:r>
        <w:t>Issues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Usage</w:t>
      </w:r>
    </w:p>
    <w:p>
      <w:r>
        <w:t>Refers to 3D scanning as 'digitizing' which may confuse learners.</w:t>
      </w:r>
    </w:p>
    <w:p>
      <w:pPr>
        <w:pStyle w:val="Heading4"/>
      </w:pPr>
      <w:r>
        <w:t>Suggested Correction</w:t>
      </w:r>
    </w:p>
    <w:p>
      <w:r>
        <w:t>Use '3D scanning' consistently across all artifacts.</w:t>
      </w:r>
    </w:p>
    <w:p>
      <w:pPr>
        <w:pStyle w:val="Heading3"/>
      </w:pPr>
      <w:r>
        <w:t>3D modeling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Usage</w:t>
      </w:r>
    </w:p>
    <w:p>
      <w:r>
        <w:t>Uses '3D modeling' to describe both the creation process and the final product.</w:t>
      </w:r>
    </w:p>
    <w:p>
      <w:pPr>
        <w:pStyle w:val="Heading4"/>
      </w:pPr>
      <w:r>
        <w:t>Suggested Correction</w:t>
      </w:r>
    </w:p>
    <w:p>
      <w:r>
        <w:t>Differentiate between '3D modeling' as a process and as an outcome.</w:t>
      </w:r>
    </w:p>
    <w:p>
      <w:pPr>
        <w:pStyle w:val="Heading1"/>
      </w:pPr>
      <w:r>
        <w:t>Learning Objective Alignment</w:t>
      </w:r>
    </w:p>
    <w:p>
      <w:r>
        <w:t>Aligned: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Objective</w:t>
      </w:r>
    </w:p>
    <w:p>
      <w:r>
        <w:t>Understand the principles of 3D scanning</w:t>
      </w:r>
    </w:p>
    <w:p>
      <w:pPr>
        <w:pStyle w:val="Heading4"/>
      </w:pPr>
      <w:r>
        <w:t>Alignment</w:t>
      </w:r>
    </w:p>
    <w:p>
      <w:r>
        <w:t>Not aligned with the content provided.</w:t>
      </w:r>
    </w:p>
    <w:p>
      <w:pPr>
        <w:pStyle w:val="Heading4"/>
      </w:pPr>
      <w:r>
        <w:t>Suggested Correction</w:t>
      </w:r>
    </w:p>
    <w:p>
      <w:r>
        <w:t>Ensure content explicitly covers the principles of 3D scanning.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Objective</w:t>
      </w:r>
    </w:p>
    <w:p>
      <w:r>
        <w:t>Apply 3D modeling techniques</w:t>
      </w:r>
    </w:p>
    <w:p>
      <w:pPr>
        <w:pStyle w:val="Heading4"/>
      </w:pPr>
      <w:r>
        <w:t>Alignment</w:t>
      </w:r>
    </w:p>
    <w:p>
      <w:r>
        <w:t>Misaligned with assessment methods used.</w:t>
      </w:r>
    </w:p>
    <w:p>
      <w:pPr>
        <w:pStyle w:val="Heading4"/>
      </w:pPr>
      <w:r>
        <w:t>Suggested Correction</w:t>
      </w:r>
    </w:p>
    <w:p>
      <w:r>
        <w:t>Revise assessments to reflect the application of 3D modeling techniques.</w:t>
      </w:r>
    </w:p>
    <w:p>
      <w:pPr>
        <w:pStyle w:val="Heading1"/>
      </w:pPr>
      <w:r>
        <w:t>Session Structure Alignment</w:t>
      </w:r>
    </w:p>
    <w:p>
      <w:r>
        <w:t>Aligned: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Structure</w:t>
      </w:r>
    </w:p>
    <w:p>
      <w:r>
        <w:t>Session 2</w:t>
      </w:r>
    </w:p>
    <w:p>
      <w:pPr>
        <w:pStyle w:val="Heading4"/>
      </w:pPr>
      <w:r>
        <w:t>Issue</w:t>
      </w:r>
    </w:p>
    <w:p>
      <w:r>
        <w:t>Lacks hands-on activity that is present in other sessions.</w:t>
      </w:r>
    </w:p>
    <w:p>
      <w:pPr>
        <w:pStyle w:val="Heading4"/>
      </w:pPr>
      <w:r>
        <w:t>Suggested Correction</w:t>
      </w:r>
    </w:p>
    <w:p>
      <w:r>
        <w:t>Incorporate a hands-on activity to match the interactive nature of other sessions.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Structure</w:t>
      </w:r>
    </w:p>
    <w:p>
      <w:r>
        <w:t>Session 1</w:t>
      </w:r>
    </w:p>
    <w:p>
      <w:pPr>
        <w:pStyle w:val="Heading4"/>
      </w:pPr>
      <w:r>
        <w:t>Issue</w:t>
      </w:r>
    </w:p>
    <w:p>
      <w:r>
        <w:t>Session duration is inconsistent with others.</w:t>
      </w:r>
    </w:p>
    <w:p>
      <w:pPr>
        <w:pStyle w:val="Heading4"/>
      </w:pPr>
      <w:r>
        <w:t>Suggested Correction</w:t>
      </w:r>
    </w:p>
    <w:p>
      <w:r>
        <w:t>Adjust session duration to align with the overall course structure.</w:t>
      </w:r>
    </w:p>
    <w:p>
      <w:pPr>
        <w:pStyle w:val="Heading1"/>
      </w:pPr>
      <w:r>
        <w:t>Assessment To Objective Alignment</w:t>
      </w:r>
    </w:p>
    <w:p>
      <w:r>
        <w:t>Aligned: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Assessment</w:t>
      </w:r>
    </w:p>
    <w:p>
      <w:r>
        <w:t>Quiz on 3D scanning techniques</w:t>
      </w:r>
    </w:p>
    <w:p>
      <w:pPr>
        <w:pStyle w:val="Heading4"/>
      </w:pPr>
      <w:r>
        <w:t>Objective</w:t>
      </w:r>
    </w:p>
    <w:p>
      <w:r>
        <w:t>Understand the principles of 3D scanning</w:t>
      </w:r>
    </w:p>
    <w:p>
      <w:pPr>
        <w:pStyle w:val="Heading4"/>
      </w:pPr>
      <w:r>
        <w:t>Alignment</w:t>
      </w:r>
    </w:p>
    <w:p>
      <w:r>
        <w:t>Quiz questions do not effectively assess understanding.</w:t>
      </w:r>
    </w:p>
    <w:p>
      <w:pPr>
        <w:pStyle w:val="Heading4"/>
      </w:pPr>
      <w:r>
        <w:t>Suggested Correction</w:t>
      </w:r>
    </w:p>
    <w:p>
      <w:r>
        <w:t>Revise quiz questions to directly measure understanding of 3D scanning principles.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Assessment</w:t>
      </w:r>
    </w:p>
    <w:p>
      <w:r>
        <w:t>Project submission</w:t>
      </w:r>
    </w:p>
    <w:p>
      <w:pPr>
        <w:pStyle w:val="Heading4"/>
      </w:pPr>
      <w:r>
        <w:t>Objective</w:t>
      </w:r>
    </w:p>
    <w:p>
      <w:r>
        <w:t>Apply 3D modeling techniques</w:t>
      </w:r>
    </w:p>
    <w:p>
      <w:pPr>
        <w:pStyle w:val="Heading4"/>
      </w:pPr>
      <w:r>
        <w:t>Alignment</w:t>
      </w:r>
    </w:p>
    <w:p>
      <w:r>
        <w:t>Project guidelines do not clearly specify required techniques.</w:t>
      </w:r>
    </w:p>
    <w:p>
      <w:pPr>
        <w:pStyle w:val="Heading4"/>
      </w:pPr>
      <w:r>
        <w:t>Suggested Correction</w:t>
      </w:r>
    </w:p>
    <w:p>
      <w:r>
        <w:t>Clarify project guidelines to explicitly state required 3D modeling techniques.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