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A collection of vertices, edges, and faces that defines the shape of a 3D object in space.</w:t>
      </w:r>
    </w:p>
    <w:p>
      <w:pPr>
        <w:pStyle w:val="Heading3"/>
      </w:pPr>
      <w:r>
        <w:t>Example</w:t>
      </w:r>
    </w:p>
    <w:p>
      <w:r>
        <w:t>A digital representation of a character in a video game is created using a mesh.</w:t>
      </w:r>
    </w:p>
    <w:p>
      <w:pPr>
        <w:pStyle w:val="Heading3"/>
      </w:pPr>
      <w:r>
        <w:t>Visual Description</w:t>
      </w:r>
    </w:p>
    <w:p>
      <w:r>
        <w:t>An image of a 3D model wireframe showing interconnected vertices, edges, and faces.</w:t>
      </w:r>
    </w:p>
    <w:p>
      <w:pPr>
        <w:pStyle w:val="Heading2"/>
      </w:pPr>
      <w:r>
        <w:t>vertex</w:t>
      </w:r>
    </w:p>
    <w:p>
      <w:pPr>
        <w:pStyle w:val="Heading3"/>
      </w:pPr>
      <w:r>
        <w:t>Definition</w:t>
      </w:r>
    </w:p>
    <w:p>
      <w:r>
        <w:t>A point in 3D space that serves as a corner of a polygon or mesh.</w:t>
      </w:r>
    </w:p>
    <w:p>
      <w:pPr>
        <w:pStyle w:val="Heading3"/>
      </w:pPr>
      <w:r>
        <w:t>Example</w:t>
      </w:r>
    </w:p>
    <w:p>
      <w:r>
        <w:t>In a cube, each corner where edges meet is a vertex.</w:t>
      </w:r>
    </w:p>
    <w:p>
      <w:pPr>
        <w:pStyle w:val="Heading3"/>
      </w:pPr>
      <w:r>
        <w:t>Visual Description</w:t>
      </w:r>
    </w:p>
    <w:p>
      <w:r>
        <w:t>An illustration highlighting the corners of a 3D cube, marking each vertex.</w:t>
      </w:r>
    </w:p>
    <w:p>
      <w:pPr>
        <w:pStyle w:val="Heading2"/>
      </w:pPr>
      <w:r>
        <w:t>edge</w:t>
      </w:r>
    </w:p>
    <w:p>
      <w:pPr>
        <w:pStyle w:val="Heading3"/>
      </w:pPr>
      <w:r>
        <w:t>Definition</w:t>
      </w:r>
    </w:p>
    <w:p>
      <w:r>
        <w:t>A straight line connecting two vertices in a mesh.</w:t>
      </w:r>
    </w:p>
    <w:p>
      <w:pPr>
        <w:pStyle w:val="Heading3"/>
      </w:pPr>
      <w:r>
        <w:t>Example</w:t>
      </w:r>
    </w:p>
    <w:p>
      <w:r>
        <w:t>The edges of a triangle connect its three vertices.</w:t>
      </w:r>
    </w:p>
    <w:p>
      <w:pPr>
        <w:pStyle w:val="Heading3"/>
      </w:pPr>
      <w:r>
        <w:t>Visual Description</w:t>
      </w:r>
    </w:p>
    <w:p>
      <w:r>
        <w:t>A diagram of a triangle with labeled edges connecting the vertices.</w:t>
      </w:r>
    </w:p>
    <w:p>
      <w:pPr>
        <w:pStyle w:val="Heading2"/>
      </w:pPr>
      <w:r>
        <w:t>face</w:t>
      </w:r>
    </w:p>
    <w:p>
      <w:pPr>
        <w:pStyle w:val="Heading3"/>
      </w:pPr>
      <w:r>
        <w:t>Definition</w:t>
      </w:r>
    </w:p>
    <w:p>
      <w:r>
        <w:t>A flat surface that forms part of the boundary of a solid object, defined by edges and vertices.</w:t>
      </w:r>
    </w:p>
    <w:p>
      <w:pPr>
        <w:pStyle w:val="Heading3"/>
      </w:pPr>
      <w:r>
        <w:t>Example</w:t>
      </w:r>
    </w:p>
    <w:p>
      <w:r>
        <w:t>The flat sides of a cube are its faces.</w:t>
      </w:r>
    </w:p>
    <w:p>
      <w:pPr>
        <w:pStyle w:val="Heading3"/>
      </w:pPr>
      <w:r>
        <w:t>Visual Description</w:t>
      </w:r>
    </w:p>
    <w:p>
      <w:r>
        <w:t>An image of a cube with its faces highlighted and labeled.</w:t>
      </w:r>
    </w:p>
    <w:p>
      <w:pPr>
        <w:pStyle w:val="Heading2"/>
      </w:pPr>
      <w:r>
        <w:t>polygon</w:t>
      </w:r>
    </w:p>
    <w:p>
      <w:pPr>
        <w:pStyle w:val="Heading3"/>
      </w:pPr>
      <w:r>
        <w:t>Definition</w:t>
      </w:r>
    </w:p>
    <w:p>
      <w:r>
        <w:t>A 2D shape formed by a finite number of straight line segments connected to form a closed chain.</w:t>
      </w:r>
    </w:p>
    <w:p>
      <w:pPr>
        <w:pStyle w:val="Heading3"/>
      </w:pPr>
      <w:r>
        <w:t>Example</w:t>
      </w:r>
    </w:p>
    <w:p>
      <w:r>
        <w:t>A rectangle is a polygon with four edges and four vertices.</w:t>
      </w:r>
    </w:p>
    <w:p>
      <w:pPr>
        <w:pStyle w:val="Heading3"/>
      </w:pPr>
      <w:r>
        <w:t>Visual Description</w:t>
      </w:r>
    </w:p>
    <w:p>
      <w:r>
        <w:t>An illustration of a rectangle with labeled vertices and edges.</w:t>
      </w:r>
    </w:p>
    <w:p>
      <w:pPr>
        <w:pStyle w:val="Heading2"/>
      </w:pPr>
      <w:r>
        <w:t>triangle</w:t>
      </w:r>
    </w:p>
    <w:p>
      <w:pPr>
        <w:pStyle w:val="Heading3"/>
      </w:pPr>
      <w:r>
        <w:t>Definition</w:t>
      </w:r>
    </w:p>
    <w:p>
      <w:r>
        <w:t>A polygon with three edges and three vertices.</w:t>
      </w:r>
    </w:p>
    <w:p>
      <w:pPr>
        <w:pStyle w:val="Heading3"/>
      </w:pPr>
      <w:r>
        <w:t>Example</w:t>
      </w:r>
    </w:p>
    <w:p>
      <w:r>
        <w:t>A triangle is the simplest form of polygon, often used in 3D modeling.</w:t>
      </w:r>
    </w:p>
    <w:p>
      <w:pPr>
        <w:pStyle w:val="Heading3"/>
      </w:pPr>
      <w:r>
        <w:t>Visual Description</w:t>
      </w:r>
    </w:p>
    <w:p>
      <w:r>
        <w:t>A diagram showing a triangle with its vertices and edges labeled.</w:t>
      </w:r>
    </w:p>
    <w:p>
      <w:pPr>
        <w:pStyle w:val="Heading2"/>
      </w:pPr>
      <w:r>
        <w:t>topology</w:t>
      </w:r>
    </w:p>
    <w:p>
      <w:pPr>
        <w:pStyle w:val="Heading3"/>
      </w:pPr>
      <w:r>
        <w:t>Definition</w:t>
      </w:r>
    </w:p>
    <w:p>
      <w:r>
        <w:t>The study of the properties of a geometric object that remain unchanged under continuous transformations.</w:t>
      </w:r>
    </w:p>
    <w:p>
      <w:pPr>
        <w:pStyle w:val="Heading3"/>
      </w:pPr>
      <w:r>
        <w:t>Example</w:t>
      </w:r>
    </w:p>
    <w:p>
      <w:r>
        <w:t>The topology of a donut and a coffee cup is equivalent because both have one hole.</w:t>
      </w:r>
    </w:p>
    <w:p>
      <w:pPr>
        <w:pStyle w:val="Heading3"/>
      </w:pPr>
      <w:r>
        <w:t>Visual Description</w:t>
      </w:r>
    </w:p>
    <w:p>
      <w:r>
        <w:t>An image comparing a donut and a coffee cup to illustrate equivalent topologies.</w:t>
      </w:r>
    </w:p>
    <w:p>
      <w:pPr>
        <w:pStyle w:val="Heading2"/>
      </w:pPr>
      <w:r>
        <w:t>manifold</w:t>
      </w:r>
    </w:p>
    <w:p>
      <w:pPr>
        <w:pStyle w:val="Heading3"/>
      </w:pPr>
      <w:r>
        <w:t>Definition</w:t>
      </w:r>
    </w:p>
    <w:p>
      <w:r>
        <w:t>A topological space that locally resembles Euclidean space near each point.</w:t>
      </w:r>
    </w:p>
    <w:p>
      <w:pPr>
        <w:pStyle w:val="Heading3"/>
      </w:pPr>
      <w:r>
        <w:t>Example</w:t>
      </w:r>
    </w:p>
    <w:p>
      <w:r>
        <w:t>A sphere is a 2-manifold because every small piece resembles a flat plane.</w:t>
      </w:r>
    </w:p>
    <w:p>
      <w:pPr>
        <w:pStyle w:val="Heading3"/>
      </w:pPr>
      <w:r>
        <w:t>Visual Description</w:t>
      </w:r>
    </w:p>
    <w:p>
      <w:r>
        <w:t>A diagram of a sphere with small flat patches labeled to show local Euclidean resemblance.</w:t>
      </w:r>
    </w:p>
    <w:p>
      <w:pPr>
        <w:pStyle w:val="Heading2"/>
      </w:pPr>
      <w:r>
        <w:t>normal</w:t>
      </w:r>
    </w:p>
    <w:p>
      <w:pPr>
        <w:pStyle w:val="Heading3"/>
      </w:pPr>
      <w:r>
        <w:t>Definition</w:t>
      </w:r>
    </w:p>
    <w:p>
      <w:r>
        <w:t>A vector that is perpendicular to a surface at a given point, used in shading and lighting calculations.</w:t>
      </w:r>
    </w:p>
    <w:p>
      <w:pPr>
        <w:pStyle w:val="Heading3"/>
      </w:pPr>
      <w:r>
        <w:t>Example</w:t>
      </w:r>
    </w:p>
    <w:p>
      <w:r>
        <w:t>The normal of a flat surface points directly outward from the surface.</w:t>
      </w:r>
    </w:p>
    <w:p>
      <w:pPr>
        <w:pStyle w:val="Heading3"/>
      </w:pPr>
      <w:r>
        <w:t>Visual Description</w:t>
      </w:r>
    </w:p>
    <w:p>
      <w:r>
        <w:t>An illustration showing a flat surface with a normal vector represented as an arrow perpendicular to the surface.</w:t>
      </w:r>
    </w:p>
    <w:p>
      <w:pPr>
        <w:pStyle w:val="Heading2"/>
      </w:pPr>
      <w:r>
        <w:t>mesh resolution</w:t>
      </w:r>
    </w:p>
    <w:p>
      <w:pPr>
        <w:pStyle w:val="Heading3"/>
      </w:pPr>
      <w:r>
        <w:t>Definition</w:t>
      </w:r>
    </w:p>
    <w:p>
      <w:r>
        <w:t>The level of detail in a mesh, determined by the number of vertices, edges, and faces it contains.</w:t>
      </w:r>
    </w:p>
    <w:p>
      <w:pPr>
        <w:pStyle w:val="Heading3"/>
      </w:pPr>
      <w:r>
        <w:t>Example</w:t>
      </w:r>
    </w:p>
    <w:p>
      <w:r>
        <w:t>A high-resolution mesh of a human face captures fine details like wrinkles and pores.</w:t>
      </w:r>
    </w:p>
    <w:p>
      <w:pPr>
        <w:pStyle w:val="Heading3"/>
      </w:pPr>
      <w:r>
        <w:t>Visual Description</w:t>
      </w:r>
    </w:p>
    <w:p>
      <w:r>
        <w:t>Two side-by-side images of a 3D model: one with low resolution and the other with high resolution, highlighting the differences in detail.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