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Module</w:t>
      </w:r>
    </w:p>
    <w:p>
      <w:r>
        <w:t>Meshes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Definiere die Begriffe 'Vertices', 'Edges', 'Faces' und 'Topology' in einem Polygonnetz.</w:t>
      </w:r>
    </w:p>
    <w:p>
      <w:pPr>
        <w:pStyle w:val="Heading3"/>
      </w:pPr>
      <w:r>
        <w:t>Type</w:t>
      </w:r>
    </w:p>
    <w:p>
      <w:r>
        <w:t>pre_assessment</w:t>
      </w:r>
    </w:p>
    <w:p>
      <w:pPr>
        <w:pStyle w:val="Heading2"/>
      </w:pPr>
      <w:r>
        <w:t>Erkläre die Rolle von Vertices, Edges und Faces in der Struktur eines Polygonnetzes.</w:t>
      </w:r>
    </w:p>
    <w:p>
      <w:pPr>
        <w:pStyle w:val="Heading3"/>
      </w:pPr>
      <w:r>
        <w:t>Type</w:t>
      </w:r>
    </w:p>
    <w:p>
      <w:r>
        <w:t>formative_assessment</w:t>
      </w:r>
    </w:p>
    <w:p>
      <w:pPr>
        <w:pStyle w:val="Heading2"/>
      </w:pPr>
      <w:r>
        <w:t>Wie verändert sich ein Punkteset in eine Oberflächenrepräsentation? Erkläre den Zusammenhang zwischen den Punkten und deren Konnektivität.</w:t>
      </w:r>
    </w:p>
    <w:p>
      <w:pPr>
        <w:pStyle w:val="Heading3"/>
      </w:pPr>
      <w:r>
        <w:t>Type</w:t>
      </w:r>
    </w:p>
    <w:p>
      <w:r>
        <w:t>formative_assessment</w:t>
      </w:r>
    </w:p>
    <w:p>
      <w:pPr>
        <w:pStyle w:val="Heading2"/>
      </w:pPr>
      <w:r>
        <w:t>Identifiziere in einem gegebenen Mesh Beispiele für Löcher, nicht-manifold Regionen, umgedrehte Faces und übermäßige Dreiecke.</w:t>
      </w:r>
    </w:p>
    <w:p>
      <w:pPr>
        <w:pStyle w:val="Heading3"/>
      </w:pPr>
      <w:r>
        <w:t>Type</w:t>
      </w:r>
    </w:p>
    <w:p>
      <w:r>
        <w:t>formative_assessment</w:t>
      </w:r>
    </w:p>
    <w:p>
      <w:pPr>
        <w:pStyle w:val="Heading2"/>
      </w:pPr>
      <w:r>
        <w:t>Vergleiche die Mesh-Auflösung mit der geometrischen Genauigkeit anhand eines Beispiels. Welche Faktoren beeinflussen diese Beziehung?</w:t>
      </w:r>
    </w:p>
    <w:p>
      <w:pPr>
        <w:pStyle w:val="Heading3"/>
      </w:pPr>
      <w:r>
        <w:t>Type</w:t>
      </w:r>
    </w:p>
    <w:p>
      <w:r>
        <w:t>formative_assessment</w:t>
      </w:r>
    </w:p>
    <w:p>
      <w:pPr>
        <w:pStyle w:val="Heading2"/>
      </w:pPr>
      <w:r>
        <w:t>Wähle eine geeignete Mesh-Qualität für die Visualisierung eines 3D-Modells und begründe deine Entscheidung.</w:t>
      </w:r>
    </w:p>
    <w:p>
      <w:pPr>
        <w:pStyle w:val="Heading3"/>
      </w:pPr>
      <w:r>
        <w:t>Type</w:t>
      </w:r>
    </w:p>
    <w:p>
      <w:r>
        <w:t>formative_assessment</w:t>
      </w:r>
    </w:p>
    <w:p>
      <w:pPr>
        <w:pStyle w:val="Heading2"/>
      </w:pPr>
      <w:r>
        <w:t>Definiere die Begriffe 'Vertices', 'Edges', 'Faces' und 'Topology' in einem Polygonnetz und erläutere deren Bedeutung für die Struktur eines Meshes.</w:t>
      </w:r>
    </w:p>
    <w:p>
      <w:pPr>
        <w:pStyle w:val="Heading3"/>
      </w:pPr>
      <w:r>
        <w:t>Type</w:t>
      </w:r>
    </w:p>
    <w:p>
      <w:r>
        <w:t>summative_assessment</w:t>
      </w:r>
    </w:p>
    <w:p>
      <w:pPr>
        <w:pStyle w:val="Heading2"/>
      </w:pPr>
      <w:r>
        <w:t>Erkläre den Prozess, wie ein Punkteset in eine Oberflächenrepräsentation umgewandelt wird. Berücksichtige dabei die Aspekte der Konnektivität.</w:t>
      </w:r>
    </w:p>
    <w:p>
      <w:pPr>
        <w:pStyle w:val="Heading3"/>
      </w:pPr>
      <w:r>
        <w:t>Type</w:t>
      </w:r>
    </w:p>
    <w:p>
      <w:r>
        <w:t>summative_assessment</w:t>
      </w:r>
    </w:p>
    <w:p>
      <w:pPr>
        <w:pStyle w:val="Heading2"/>
      </w:pPr>
      <w:r>
        <w:t>Analysiere ein gegebenes Mesh auf Löcher, nicht-manifold Regionen, umgedrehte Faces und übermäßige Dreiecke und erkläre die Auswirkungen auf die Mesh-Qualität.</w:t>
      </w:r>
    </w:p>
    <w:p>
      <w:pPr>
        <w:pStyle w:val="Heading3"/>
      </w:pPr>
      <w:r>
        <w:t>Type</w:t>
      </w:r>
    </w:p>
    <w:p>
      <w:r>
        <w:t>summative_assessment</w:t>
      </w:r>
    </w:p>
    <w:p>
      <w:pPr>
        <w:pStyle w:val="Heading2"/>
      </w:pPr>
      <w:r>
        <w:t>Diskutiere die Beziehung zwischen Mesh-Auflösung und geometrischer Genauigkeit und beziehe dich auf konkrete Beispiele aus der Praxis.</w:t>
      </w:r>
    </w:p>
    <w:p>
      <w:pPr>
        <w:pStyle w:val="Heading3"/>
      </w:pPr>
      <w:r>
        <w:t>Type</w:t>
      </w:r>
    </w:p>
    <w:p>
      <w:r>
        <w:t>summative_assessment</w:t>
      </w:r>
    </w:p>
    <w:p>
      <w:pPr>
        <w:pStyle w:val="Heading2"/>
      </w:pPr>
      <w:r>
        <w:t>Bewerte verschiedene Mesh-Qualitäten für die Visualisierung und Fertigung und wähle eine geeignete aus. Begründe deine Wahl.</w:t>
      </w:r>
    </w:p>
    <w:p>
      <w:pPr>
        <w:pStyle w:val="Heading3"/>
      </w:pPr>
      <w:r>
        <w:t>Type</w:t>
      </w:r>
    </w:p>
    <w:p>
      <w:r>
        <w:t>summative_assessment</w:t>
      </w:r>
    </w:p>
    <w:p>
      <w:pPr>
        <w:pStyle w:val="Heading1"/>
      </w:pPr>
      <w:r>
        <w:t>Performance Task Rubric</w:t>
      </w:r>
    </w:p>
    <w:p>
      <w:pPr>
        <w:pStyle w:val="Heading2"/>
      </w:pPr>
      <w:r>
        <w:t>Criteria</w:t>
      </w:r>
    </w:p>
    <w:p>
      <w:pPr>
        <w:pStyle w:val="Heading4"/>
      </w:pPr>
      <w:r>
        <w:t>Description</w:t>
      </w:r>
    </w:p>
    <w:p>
      <w:r>
        <w:t>Verständnis der Mesh-Strukturen (Vertices, Edges, Faces, Topology)</w:t>
      </w:r>
    </w:p>
    <w:p>
      <w:pPr>
        <w:pStyle w:val="Heading4"/>
      </w:pPr>
      <w:r>
        <w:t>Levels</w:t>
      </w:r>
    </w:p>
    <w:p>
      <w:pPr>
        <w:pStyle w:val="Heading5"/>
      </w:pPr>
      <w:r>
        <w:t>Exceeds Expectations</w:t>
      </w:r>
    </w:p>
    <w:p>
      <w:r>
        <w:t>Ausgezeichnete Definition und Erklärung der Begriffe mit Beispielen.</w:t>
      </w:r>
    </w:p>
    <w:p>
      <w:pPr>
        <w:pStyle w:val="Heading5"/>
      </w:pPr>
      <w:r>
        <w:t>Meets Expectations</w:t>
      </w:r>
    </w:p>
    <w:p>
      <w:r>
        <w:t>Korrekte Definition der Begriffe, jedoch ohne tiefere Erklärungen.</w:t>
      </w:r>
    </w:p>
    <w:p>
      <w:pPr>
        <w:pStyle w:val="Heading5"/>
      </w:pPr>
      <w:r>
        <w:t>Approaching Expectations</w:t>
      </w:r>
    </w:p>
    <w:p>
      <w:r>
        <w:t>Teilweise korrekte Definitionen, jedoch unklar oder unvollständig.</w:t>
      </w:r>
    </w:p>
    <w:p>
      <w:pPr>
        <w:pStyle w:val="Heading5"/>
      </w:pPr>
      <w:r>
        <w:t>Below Expectations</w:t>
      </w:r>
    </w:p>
    <w:p>
      <w:r>
        <w:t>Fehlende oder falsche Definitionen der Begriffe.</w:t>
      </w:r>
    </w:p>
    <w:p>
      <w:pPr>
        <w:pStyle w:val="Heading4"/>
      </w:pPr>
      <w:r>
        <w:t>Description</w:t>
      </w:r>
    </w:p>
    <w:p>
      <w:r>
        <w:t>Analyse der Mesh-Qualität und ihrer Eigenschaften</w:t>
      </w:r>
    </w:p>
    <w:p>
      <w:pPr>
        <w:pStyle w:val="Heading4"/>
      </w:pPr>
      <w:r>
        <w:t>Levels</w:t>
      </w:r>
    </w:p>
    <w:p>
      <w:pPr>
        <w:pStyle w:val="Heading5"/>
      </w:pPr>
      <w:r>
        <w:t>Exceeds Expectations</w:t>
      </w:r>
    </w:p>
    <w:p>
      <w:r>
        <w:t>Detaillierte Analyse mit klaren Beweisen und Beispielen.</w:t>
      </w:r>
    </w:p>
    <w:p>
      <w:pPr>
        <w:pStyle w:val="Heading5"/>
      </w:pPr>
      <w:r>
        <w:t>Meets Expectations</w:t>
      </w:r>
    </w:p>
    <w:p>
      <w:r>
        <w:t>Angemessene Analyse mit einigen Beispielen.</w:t>
      </w:r>
    </w:p>
    <w:p>
      <w:pPr>
        <w:pStyle w:val="Heading5"/>
      </w:pPr>
      <w:r>
        <w:t>Approaching Expectations</w:t>
      </w:r>
    </w:p>
    <w:p>
      <w:r>
        <w:t>Oberflächliche Analyse mit wenigen Beispielen.</w:t>
      </w:r>
    </w:p>
    <w:p>
      <w:pPr>
        <w:pStyle w:val="Heading5"/>
      </w:pPr>
      <w:r>
        <w:t>Below Expectations</w:t>
      </w:r>
    </w:p>
    <w:p>
      <w:r>
        <w:t>Unzureichende oder fehlende Analyse.</w:t>
      </w:r>
    </w:p>
    <w:p>
      <w:pPr>
        <w:pStyle w:val="Heading4"/>
      </w:pPr>
      <w:r>
        <w:t>Description</w:t>
      </w:r>
    </w:p>
    <w:p>
      <w:r>
        <w:t>Begründung von Entscheidungen zur Mesh-Qualität</w:t>
      </w:r>
    </w:p>
    <w:p>
      <w:pPr>
        <w:pStyle w:val="Heading4"/>
      </w:pPr>
      <w:r>
        <w:t>Levels</w:t>
      </w:r>
    </w:p>
    <w:p>
      <w:pPr>
        <w:pStyle w:val="Heading5"/>
      </w:pPr>
      <w:r>
        <w:t>Exceeds Expectations</w:t>
      </w:r>
    </w:p>
    <w:p>
      <w:r>
        <w:t>Überzeugende und gut fundierte Begründungen.</w:t>
      </w:r>
    </w:p>
    <w:p>
      <w:pPr>
        <w:pStyle w:val="Heading5"/>
      </w:pPr>
      <w:r>
        <w:t>Meets Expectations</w:t>
      </w:r>
    </w:p>
    <w:p>
      <w:r>
        <w:t>Korrekte Begründungen, jedoch ohne tiefere Argumentation.</w:t>
      </w:r>
    </w:p>
    <w:p>
      <w:pPr>
        <w:pStyle w:val="Heading5"/>
      </w:pPr>
      <w:r>
        <w:t>Approaching Expectations</w:t>
      </w:r>
    </w:p>
    <w:p>
      <w:r>
        <w:t>Unzureichende Begründungen oder vage Argumente.</w:t>
      </w:r>
    </w:p>
    <w:p>
      <w:pPr>
        <w:pStyle w:val="Heading5"/>
      </w:pPr>
      <w:r>
        <w:t>Below Expectations</w:t>
      </w:r>
    </w:p>
    <w:p>
      <w:r>
        <w:t>Fehlende oder unklare Begründungen.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