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Slides</w:t>
      </w:r>
    </w:p>
    <w:p>
      <w:pPr>
        <w:pStyle w:val="Heading2"/>
      </w:pPr>
      <w:r>
        <w:t>Meshes: Die Verbindung von Punktwolken zu Oberflächen</w:t>
      </w:r>
    </w:p>
    <w:p>
      <w:pPr>
        <w:pStyle w:val="Heading3"/>
      </w:pPr>
      <w:r>
        <w:t>Content</w:t>
      </w:r>
    </w:p>
    <w:p>
      <w:r>
        <w:t>In dieser Präsentation werden wir untersuchen, wie Computer aus gesampelten Punkten Oberflächen erstellen und welche Technologien dabei zum Einsatz kommen.</w:t>
      </w:r>
    </w:p>
    <w:p>
      <w:pPr>
        <w:pStyle w:val="Heading2"/>
      </w:pPr>
      <w:r>
        <w:t>Leitende Frage</w:t>
      </w:r>
    </w:p>
    <w:p>
      <w:pPr>
        <w:pStyle w:val="Heading3"/>
      </w:pPr>
      <w:r>
        <w:t>Content</w:t>
      </w:r>
    </w:p>
    <w:p>
      <w:r>
        <w:t>Wie verbindet ein Computer gesampelte Punkte, um eine Oberfläche zu erstellen?</w:t>
      </w:r>
    </w:p>
    <w:p>
      <w:pPr>
        <w:pStyle w:val="Heading2"/>
      </w:pPr>
      <w:r>
        <w:t>Punktwolken</w:t>
      </w:r>
    </w:p>
    <w:p>
      <w:pPr>
        <w:pStyle w:val="Heading3"/>
      </w:pPr>
      <w:r>
        <w:t>Content</w:t>
      </w:r>
    </w:p>
    <w:p>
      <w:r>
        <w:t>Punktwolken bestehen aus einer Vielzahl von Datenpunkten, die durch Sensoren wie LiDAR oder Kameras erfasst werden. Diese Punkte repräsentieren Oberflächenmerkmale eines Objekts oder einer Umgebung.</w:t>
      </w:r>
    </w:p>
    <w:p>
      <w:pPr>
        <w:pStyle w:val="Heading2"/>
      </w:pPr>
      <w:r>
        <w:t>Mesh-Erstellung</w:t>
      </w:r>
    </w:p>
    <w:p>
      <w:pPr>
        <w:pStyle w:val="Heading3"/>
      </w:pPr>
      <w:r>
        <w:t>Content</w:t>
      </w:r>
    </w:p>
    <w:p>
      <w:r>
        <w:t>Die Erstellung eines Meshs erfolgt durch das Verbinden von Punkten in der Punktwolke. Hierbei werden Algorithmen eingesetzt, die die Nachbarschaftsbeziehungen zwischen den Punkten analysieren, um Flächen zu bilden.</w:t>
      </w:r>
    </w:p>
    <w:p>
      <w:pPr>
        <w:pStyle w:val="Heading2"/>
      </w:pPr>
      <w:r>
        <w:t>Algorithmen zur Mesh-Generierung</w:t>
      </w:r>
    </w:p>
    <w:p>
      <w:pPr>
        <w:pStyle w:val="Heading3"/>
      </w:pPr>
      <w:r>
        <w:t>Content</w:t>
      </w:r>
    </w:p>
    <w:p>
      <w:r>
        <w:t>Verschiedene Algorithmen, wie Delaunay-Triangulation oder Poisson-Rekonstruktion, werden verwendet, um die Struktur des Meshs zu definieren. Diese Methoden variieren in ihrer Komplexität und den Ergebnissen, die sie liefern.</w:t>
      </w:r>
    </w:p>
    <w:p>
      <w:pPr>
        <w:pStyle w:val="Heading2"/>
      </w:pPr>
      <w:r>
        <w:t>Digital Twin und Mesh-Anwendungen</w:t>
      </w:r>
    </w:p>
    <w:p>
      <w:pPr>
        <w:pStyle w:val="Heading3"/>
      </w:pPr>
      <w:r>
        <w:t>Content</w:t>
      </w:r>
    </w:p>
    <w:p>
      <w:r>
        <w:t>Meshes werden in digitalen Zwillingen verwendet, um realistische 3D-Modelle von physischen Objekten zu erstellen. Diese Modelle sind entscheidend für Simulationen, Visualisierungen und Analysen.</w:t>
      </w:r>
    </w:p>
    <w:p>
      <w:pPr>
        <w:pStyle w:val="Heading2"/>
      </w:pPr>
      <w:r>
        <w:t>Sensorfusion</w:t>
      </w:r>
    </w:p>
    <w:p>
      <w:pPr>
        <w:pStyle w:val="Heading3"/>
      </w:pPr>
      <w:r>
        <w:t>Content</w:t>
      </w:r>
    </w:p>
    <w:p>
      <w:r>
        <w:t>Sensorfusion kombiniert Daten aus verschiedenen Quellen, um präzisere Punktwolken zu erstellen. Diese Technik verbessert die Qualität der Mesh-Generierung, indem sie redundante Informationen eliminiert und das Rauschen reduziert.</w:t>
      </w:r>
    </w:p>
    <w:p>
      <w:pPr>
        <w:pStyle w:val="Heading2"/>
      </w:pPr>
      <w:r>
        <w:t>Konzeptuelles Workflow-Diagramm</w:t>
      </w:r>
    </w:p>
    <w:p>
      <w:pPr>
        <w:pStyle w:val="Heading3"/>
      </w:pPr>
      <w:r>
        <w:t>Content</w:t>
      </w:r>
    </w:p>
    <w:p>
      <w:r>
        <w:t>Das Diagramm zeigt den Prozess von der Erfassung von Punktdaten über die Mesh-Generierung bis hin zur Anwendung in digitalen Zwillingen. Es veranschaulicht die Rolle von Sensorfusion und Algorithmen in diesem Workflow.</w:t>
      </w:r>
    </w:p>
    <w:p>
      <w:pPr>
        <w:pStyle w:val="Heading2"/>
      </w:pPr>
      <w:r>
        <w:t>Zusammenfassung und Reflexion</w:t>
      </w:r>
    </w:p>
    <w:p>
      <w:pPr>
        <w:pStyle w:val="Heading3"/>
      </w:pPr>
      <w:r>
        <w:t>Content</w:t>
      </w:r>
    </w:p>
    <w:p>
      <w:r>
        <w:t>In dieser Präsentation haben wir die Schritte zur Erstellung von Oberflächen aus Punktwolken untersucht. Die Bedeutung der Wahl geeigneter Algorithmen und Technologien wie Sensorfusion wurde hervorgehoben. Welche Fragen oder Überlegungen ergeben sich aus diesem Thema?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