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Ein Mesh ist eine Sammlung von Polygonen, die zusammen eine 3D-Oberfläche darstellen.</w:t>
      </w:r>
    </w:p>
    <w:p>
      <w:pPr>
        <w:pStyle w:val="Heading3"/>
      </w:pPr>
      <w:r>
        <w:t>Example</w:t>
      </w:r>
    </w:p>
    <w:p>
      <w:r>
        <w:t>Ein Mesh kann die Form eines menschlichen Körpers oder eines Gebäudes annehmen.</w:t>
      </w:r>
    </w:p>
    <w:p>
      <w:pPr>
        <w:pStyle w:val="Heading3"/>
      </w:pPr>
      <w:r>
        <w:t>Visualdescription</w:t>
      </w:r>
    </w:p>
    <w:p>
      <w:r>
        <w:t>Stellen Sie sich ein Netzwerk von verbundenen Linien und Flächen vor, das eine Struktur bildet.</w:t>
      </w:r>
    </w:p>
    <w:p>
      <w:pPr>
        <w:pStyle w:val="Heading2"/>
      </w:pPr>
      <w:r>
        <w:t>vertex</w:t>
      </w:r>
    </w:p>
    <w:p>
      <w:pPr>
        <w:pStyle w:val="Heading3"/>
      </w:pPr>
      <w:r>
        <w:t>Definition</w:t>
      </w:r>
    </w:p>
    <w:p>
      <w:r>
        <w:t>Ein Vertex ist ein Punkt in einem 3D-Raum, der eine Ecke eines Polygons bildet.</w:t>
      </w:r>
    </w:p>
    <w:p>
      <w:pPr>
        <w:pStyle w:val="Heading3"/>
      </w:pPr>
      <w:r>
        <w:t>Example</w:t>
      </w:r>
    </w:p>
    <w:p>
      <w:r>
        <w:t>Ein Quadrat hat vier Vertices, einen an jeder Ecke.</w:t>
      </w:r>
    </w:p>
    <w:p>
      <w:pPr>
        <w:pStyle w:val="Heading3"/>
      </w:pPr>
      <w:r>
        <w:t>Visualdescription</w:t>
      </w:r>
    </w:p>
    <w:p>
      <w:r>
        <w:t>Ein Vertex kann als ein kleiner Punkt dargestellt werden, der an den Ecken eines geometrischen Objekts sitzt.</w:t>
      </w:r>
    </w:p>
    <w:p>
      <w:pPr>
        <w:pStyle w:val="Heading2"/>
      </w:pPr>
      <w:r>
        <w:t>edge</w:t>
      </w:r>
    </w:p>
    <w:p>
      <w:pPr>
        <w:pStyle w:val="Heading3"/>
      </w:pPr>
      <w:r>
        <w:t>Definition</w:t>
      </w:r>
    </w:p>
    <w:p>
      <w:r>
        <w:t>Eine Edge ist eine Linie, die zwei Vertices in einem Polygon verbindet.</w:t>
      </w:r>
    </w:p>
    <w:p>
      <w:pPr>
        <w:pStyle w:val="Heading3"/>
      </w:pPr>
      <w:r>
        <w:t>Example</w:t>
      </w:r>
    </w:p>
    <w:p>
      <w:r>
        <w:t>In einem Dreieck gibt es drei Edges, die die Vertices miteinander verbinden.</w:t>
      </w:r>
    </w:p>
    <w:p>
      <w:pPr>
        <w:pStyle w:val="Heading3"/>
      </w:pPr>
      <w:r>
        <w:t>Visualdescription</w:t>
      </w:r>
    </w:p>
    <w:p>
      <w:r>
        <w:t>Eine Edge wird durch eine gerade Linie zwischen zwei Punkten dargestellt.</w:t>
      </w:r>
    </w:p>
    <w:p>
      <w:pPr>
        <w:pStyle w:val="Heading2"/>
      </w:pPr>
      <w:r>
        <w:t>face</w:t>
      </w:r>
    </w:p>
    <w:p>
      <w:pPr>
        <w:pStyle w:val="Heading3"/>
      </w:pPr>
      <w:r>
        <w:t>Definition</w:t>
      </w:r>
    </w:p>
    <w:p>
      <w:r>
        <w:t>Eine Face ist eine flache Fläche, die von Edges und Vertices umgeben ist und ein Polygon darstellt.</w:t>
      </w:r>
    </w:p>
    <w:p>
      <w:pPr>
        <w:pStyle w:val="Heading3"/>
      </w:pPr>
      <w:r>
        <w:t>Example</w:t>
      </w:r>
    </w:p>
    <w:p>
      <w:r>
        <w:t>Ein Würfel hat sechs Faces, die jeweils ein Quadrat sind.</w:t>
      </w:r>
    </w:p>
    <w:p>
      <w:pPr>
        <w:pStyle w:val="Heading3"/>
      </w:pPr>
      <w:r>
        <w:t>Visualdescription</w:t>
      </w:r>
    </w:p>
    <w:p>
      <w:r>
        <w:t>Eine Face kann als ein gefülltes Polygon dargestellt werden, das eine Fläche bildet.</w:t>
      </w:r>
    </w:p>
    <w:p>
      <w:pPr>
        <w:pStyle w:val="Heading2"/>
      </w:pPr>
      <w:r>
        <w:t>polygon</w:t>
      </w:r>
    </w:p>
    <w:p>
      <w:pPr>
        <w:pStyle w:val="Heading3"/>
      </w:pPr>
      <w:r>
        <w:t>Definition</w:t>
      </w:r>
    </w:p>
    <w:p>
      <w:r>
        <w:t>Ein Polygon ist eine geschlossene geometrische Figur, die aus einer Anzahl von Edges und Vertices besteht.</w:t>
      </w:r>
    </w:p>
    <w:p>
      <w:pPr>
        <w:pStyle w:val="Heading3"/>
      </w:pPr>
      <w:r>
        <w:t>Example</w:t>
      </w:r>
    </w:p>
    <w:p>
      <w:r>
        <w:t>Ein Fünfeck ist ein Beispiel für ein Polygon mit fünf Edges und fünf Vertices.</w:t>
      </w:r>
    </w:p>
    <w:p>
      <w:pPr>
        <w:pStyle w:val="Heading3"/>
      </w:pPr>
      <w:r>
        <w:t>Visualdescription</w:t>
      </w:r>
    </w:p>
    <w:p>
      <w:r>
        <w:t>Ein Polygon wird durch eine geschlossene Linie dargestellt, die eine Fläche umschließt.</w:t>
      </w:r>
    </w:p>
    <w:p>
      <w:pPr>
        <w:pStyle w:val="Heading2"/>
      </w:pPr>
      <w:r>
        <w:t>triangle</w:t>
      </w:r>
    </w:p>
    <w:p>
      <w:pPr>
        <w:pStyle w:val="Heading3"/>
      </w:pPr>
      <w:r>
        <w:t>Definition</w:t>
      </w:r>
    </w:p>
    <w:p>
      <w:r>
        <w:t>Ein Triangle ist ein spezielles Polygon mit genau drei Edges und drei Vertices.</w:t>
      </w:r>
    </w:p>
    <w:p>
      <w:pPr>
        <w:pStyle w:val="Heading3"/>
      </w:pPr>
      <w:r>
        <w:t>Example</w:t>
      </w:r>
    </w:p>
    <w:p>
      <w:r>
        <w:t>Ein gleichseitiges Dreieck hat drei gleich lange Edges und drei gleich große Winkel.</w:t>
      </w:r>
    </w:p>
    <w:p>
      <w:pPr>
        <w:pStyle w:val="Heading3"/>
      </w:pPr>
      <w:r>
        <w:t>Visualdescription</w:t>
      </w:r>
    </w:p>
    <w:p>
      <w:r>
        <w:t>Ein Triangle wird als eine dreieckige Form dargestellt, die aus drei Linien besteht.</w:t>
      </w:r>
    </w:p>
    <w:p>
      <w:pPr>
        <w:pStyle w:val="Heading2"/>
      </w:pPr>
      <w:r>
        <w:t>topology</w:t>
      </w:r>
    </w:p>
    <w:p>
      <w:pPr>
        <w:pStyle w:val="Heading3"/>
      </w:pPr>
      <w:r>
        <w:t>Definition</w:t>
      </w:r>
    </w:p>
    <w:p>
      <w:r>
        <w:t>Topology ist das Studium der Eigenschaften von Formen und Räumen, die unter kontinuierlichen Verformungen erhalten bleiben.</w:t>
      </w:r>
    </w:p>
    <w:p>
      <w:pPr>
        <w:pStyle w:val="Heading3"/>
      </w:pPr>
      <w:r>
        <w:t>Example</w:t>
      </w:r>
    </w:p>
    <w:p>
      <w:r>
        <w:t>Ein Kaffeetasse und ein Donut sind topologisch äquivalent, da sie beide ein Loch haben.</w:t>
      </w:r>
    </w:p>
    <w:p>
      <w:pPr>
        <w:pStyle w:val="Heading3"/>
      </w:pPr>
      <w:r>
        <w:t>Visualdescription</w:t>
      </w:r>
    </w:p>
    <w:p>
      <w:r>
        <w:t>Topology kann visuell durch die Veränderung von Formen ohne Brechen dargestellt werden.</w:t>
      </w:r>
    </w:p>
    <w:p>
      <w:pPr>
        <w:pStyle w:val="Heading2"/>
      </w:pPr>
      <w:r>
        <w:t>manifold</w:t>
      </w:r>
    </w:p>
    <w:p>
      <w:pPr>
        <w:pStyle w:val="Heading3"/>
      </w:pPr>
      <w:r>
        <w:t>Definition</w:t>
      </w:r>
    </w:p>
    <w:p>
      <w:r>
        <w:t>Ein Manifold ist eine mathematische Struktur, die lokal wie ein euklidischer Raum aussieht, aber global komplexere Formen annehmen kann.</w:t>
      </w:r>
    </w:p>
    <w:p>
      <w:pPr>
        <w:pStyle w:val="Heading3"/>
      </w:pPr>
      <w:r>
        <w:t>Example</w:t>
      </w:r>
    </w:p>
    <w:p>
      <w:r>
        <w:t>Eine Kugel ist ein Beispiel für ein 2D-Manifold im 3D-Raum.</w:t>
      </w:r>
    </w:p>
    <w:p>
      <w:pPr>
        <w:pStyle w:val="Heading3"/>
      </w:pPr>
      <w:r>
        <w:t>Visualdescription</w:t>
      </w:r>
    </w:p>
    <w:p>
      <w:r>
        <w:t>Ein Manifold kann durch eine gekrümmte Oberfläche dargestellt werden, die nicht flach ist.</w:t>
      </w:r>
    </w:p>
    <w:p>
      <w:pPr>
        <w:pStyle w:val="Heading2"/>
      </w:pPr>
      <w:r>
        <w:t>normal</w:t>
      </w:r>
    </w:p>
    <w:p>
      <w:pPr>
        <w:pStyle w:val="Heading3"/>
      </w:pPr>
      <w:r>
        <w:t>Definition</w:t>
      </w:r>
    </w:p>
    <w:p>
      <w:r>
        <w:t>Eine Normal ist eine Linie, die senkrecht zu einer Fläche oder einem Punkt auf einem Objekt steht.</w:t>
      </w:r>
    </w:p>
    <w:p>
      <w:pPr>
        <w:pStyle w:val="Heading3"/>
      </w:pPr>
      <w:r>
        <w:t>Example</w:t>
      </w:r>
    </w:p>
    <w:p>
      <w:r>
        <w:t>Die Normal einer Face in einem Mesh zeigt in die Richtung, die von der Face absteht.</w:t>
      </w:r>
    </w:p>
    <w:p>
      <w:pPr>
        <w:pStyle w:val="Heading3"/>
      </w:pPr>
      <w:r>
        <w:t>Visualdescription</w:t>
      </w:r>
    </w:p>
    <w:p>
      <w:r>
        <w:t>Eine Normal wird als Pfeil dargestellt, der von der Fläche wegzeigt.</w:t>
      </w:r>
    </w:p>
    <w:p>
      <w:pPr>
        <w:pStyle w:val="Heading2"/>
      </w:pPr>
      <w:r>
        <w:t>mesh resolution</w:t>
      </w:r>
    </w:p>
    <w:p>
      <w:pPr>
        <w:pStyle w:val="Heading3"/>
      </w:pPr>
      <w:r>
        <w:t>Definition</w:t>
      </w:r>
    </w:p>
    <w:p>
      <w:r>
        <w:t>Die Mesh-Resolution beschreibt die Dichte der Vertices und Faces in einem Mesh, was die Detailgenauigkeit beeinflusst.</w:t>
      </w:r>
    </w:p>
    <w:p>
      <w:pPr>
        <w:pStyle w:val="Heading3"/>
      </w:pPr>
      <w:r>
        <w:t>Example</w:t>
      </w:r>
    </w:p>
    <w:p>
      <w:r>
        <w:t>Ein hochauflösendes Mesh hat viele Vertices und Faces, was zu einer detaillierteren Darstellung führt.</w:t>
      </w:r>
    </w:p>
    <w:p>
      <w:pPr>
        <w:pStyle w:val="Heading3"/>
      </w:pPr>
      <w:r>
        <w:t>Visualdescription</w:t>
      </w:r>
    </w:p>
    <w:p>
      <w:r>
        <w:t>Die Mesh-Resolution kann visuell durch die Anzahl der sichtbaren Polygone auf einer Oberfläche dargestellt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