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Assessment Items</w:t>
      </w:r>
    </w:p>
    <w:p>
      <w:pPr>
        <w:pStyle w:val="Heading2"/>
      </w:pPr>
      <w:r>
        <w:t>What are the three primary components of the ASCAND system?</w:t>
      </w:r>
    </w:p>
    <w:p>
      <w:r>
        <w:t>Item Id: 1</w:t>
      </w:r>
    </w:p>
    <w:p>
      <w:pPr>
        <w:pStyle w:val="Heading3"/>
      </w:pPr>
      <w:r>
        <w:t>Correct Answer</w:t>
      </w:r>
    </w:p>
    <w:p>
      <w:pPr>
        <w:pStyle w:val="ListBullet"/>
      </w:pPr>
      <w:r>
        <w:t>Structured optical projection</w:t>
      </w:r>
    </w:p>
    <w:p>
      <w:pPr>
        <w:pStyle w:val="ListBullet"/>
      </w:pPr>
      <w:r>
        <w:t>AI-based analysis</w:t>
      </w:r>
    </w:p>
    <w:p>
      <w:pPr>
        <w:pStyle w:val="ListBullet"/>
      </w:pPr>
      <w:r>
        <w:t>Sensor fusion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pPr>
        <w:pStyle w:val="Heading5"/>
      </w:pPr>
      <w:r>
        <w:t>Criteria</w:t>
      </w:r>
    </w:p>
    <w:p>
      <w:r>
        <w:t>All three components are correctly identified.</w:t>
      </w:r>
    </w:p>
    <w:p>
      <w:r>
        <w:t>Points: 3</w:t>
      </w:r>
    </w:p>
    <w:p>
      <w:pPr>
        <w:pStyle w:val="Heading4"/>
      </w:pPr>
      <w:r>
        <w:t>Partial Credit</w:t>
      </w:r>
    </w:p>
    <w:p>
      <w:pPr>
        <w:pStyle w:val="Heading5"/>
      </w:pPr>
      <w:r>
        <w:t>Criteria</w:t>
      </w:r>
    </w:p>
    <w:p>
      <w:r>
        <w:t>Two components are correctly identified.</w:t>
      </w:r>
    </w:p>
    <w:p>
      <w:r>
        <w:t>Points: 2</w:t>
      </w:r>
    </w:p>
    <w:p>
      <w:pPr>
        <w:pStyle w:val="Heading4"/>
      </w:pPr>
      <w:r>
        <w:t>No Credit</w:t>
      </w:r>
    </w:p>
    <w:p>
      <w:pPr>
        <w:pStyle w:val="Heading5"/>
      </w:pPr>
      <w:r>
        <w:t>Criteria</w:t>
      </w:r>
    </w:p>
    <w:p>
      <w:r>
        <w:t>One or no components are identified.</w:t>
      </w:r>
    </w:p>
    <w:p>
      <w:r>
        <w:t>Points: 0</w:t>
      </w:r>
    </w:p>
    <w:p>
      <w:pPr>
        <w:pStyle w:val="Heading2"/>
      </w:pPr>
      <w:r>
        <w:t>Define measurement, calculation, and estimation in the context of data analysis.</w:t>
      </w:r>
    </w:p>
    <w:p>
      <w:r>
        <w:t>Item Id: 2</w:t>
      </w:r>
    </w:p>
    <w:p>
      <w:pPr>
        <w:pStyle w:val="Heading3"/>
      </w:pPr>
      <w:r>
        <w:t>Correct Answer</w:t>
      </w:r>
    </w:p>
    <w:p>
      <w:pPr>
        <w:pStyle w:val="Heading4"/>
      </w:pPr>
      <w:r>
        <w:t>Measurement</w:t>
      </w:r>
    </w:p>
    <w:p>
      <w:r>
        <w:t>A direct observation or recording of data.</w:t>
      </w:r>
    </w:p>
    <w:p>
      <w:pPr>
        <w:pStyle w:val="Heading4"/>
      </w:pPr>
      <w:r>
        <w:t>Calculation</w:t>
      </w:r>
    </w:p>
    <w:p>
      <w:r>
        <w:t>A derived value based on measurement data using mathematical operations.</w:t>
      </w:r>
    </w:p>
    <w:p>
      <w:pPr>
        <w:pStyle w:val="Heading4"/>
      </w:pPr>
      <w:r>
        <w:t>Estimation</w:t>
      </w:r>
    </w:p>
    <w:p>
      <w:r>
        <w:t>An AI-inferred value based on patterns and trends in the data.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pPr>
        <w:pStyle w:val="Heading5"/>
      </w:pPr>
      <w:r>
        <w:t>Criteria</w:t>
      </w:r>
    </w:p>
    <w:p>
      <w:r>
        <w:t>All three definitions are accurately described.</w:t>
      </w:r>
    </w:p>
    <w:p>
      <w:r>
        <w:t>Points: 6</w:t>
      </w:r>
    </w:p>
    <w:p>
      <w:pPr>
        <w:pStyle w:val="Heading4"/>
      </w:pPr>
      <w:r>
        <w:t>Partial Credit</w:t>
      </w:r>
    </w:p>
    <w:p>
      <w:pPr>
        <w:pStyle w:val="Heading5"/>
      </w:pPr>
      <w:r>
        <w:t>Criteria</w:t>
      </w:r>
    </w:p>
    <w:p>
      <w:r>
        <w:t>Two definitions are accurately described.</w:t>
      </w:r>
    </w:p>
    <w:p>
      <w:r>
        <w:t>Points: 4</w:t>
      </w:r>
    </w:p>
    <w:p>
      <w:pPr>
        <w:pStyle w:val="Heading4"/>
      </w:pPr>
      <w:r>
        <w:t>No Credit</w:t>
      </w:r>
    </w:p>
    <w:p>
      <w:pPr>
        <w:pStyle w:val="Heading5"/>
      </w:pPr>
      <w:r>
        <w:t>Criteria</w:t>
      </w:r>
    </w:p>
    <w:p>
      <w:r>
        <w:t>One or no definitions are accurately described.</w:t>
      </w:r>
    </w:p>
    <w:p>
      <w:r>
        <w:t>Points: 0</w:t>
      </w:r>
    </w:p>
    <w:p>
      <w:pPr>
        <w:pStyle w:val="Heading2"/>
      </w:pPr>
      <w:r>
        <w:t>Discuss the significance of sensor fusion in ASCAND.</w:t>
      </w:r>
    </w:p>
    <w:p>
      <w:r>
        <w:t>Item Id: 3</w:t>
      </w:r>
    </w:p>
    <w:p>
      <w:pPr>
        <w:pStyle w:val="Heading3"/>
      </w:pPr>
      <w:r>
        <w:t>Correct Answer</w:t>
      </w:r>
    </w:p>
    <w:p>
      <w:r>
        <w:t>Sensor fusion enhances the accuracy and reliability of data by combining inputs from various sensors, leading to more comprehensive insights.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pPr>
        <w:pStyle w:val="Heading5"/>
      </w:pPr>
      <w:r>
        <w:t>Criteria</w:t>
      </w:r>
    </w:p>
    <w:p>
      <w:r>
        <w:t>The significance of sensor fusion is clearly and accurately explained.</w:t>
      </w:r>
    </w:p>
    <w:p>
      <w:r>
        <w:t>Points: 5</w:t>
      </w:r>
    </w:p>
    <w:p>
      <w:pPr>
        <w:pStyle w:val="Heading4"/>
      </w:pPr>
      <w:r>
        <w:t>Partial Credit</w:t>
      </w:r>
    </w:p>
    <w:p>
      <w:pPr>
        <w:pStyle w:val="Heading5"/>
      </w:pPr>
      <w:r>
        <w:t>Criteria</w:t>
      </w:r>
    </w:p>
    <w:p>
      <w:r>
        <w:t>The explanation is partially correct but lacks detail.</w:t>
      </w:r>
    </w:p>
    <w:p>
      <w:r>
        <w:t>Points: 3</w:t>
      </w:r>
    </w:p>
    <w:p>
      <w:pPr>
        <w:pStyle w:val="Heading4"/>
      </w:pPr>
      <w:r>
        <w:t>No Credit</w:t>
      </w:r>
    </w:p>
    <w:p>
      <w:pPr>
        <w:pStyle w:val="Heading5"/>
      </w:pPr>
      <w:r>
        <w:t>Criteria</w:t>
      </w:r>
    </w:p>
    <w:p>
      <w:r>
        <w:t>The explanation is incorrect or missing.</w:t>
      </w:r>
    </w:p>
    <w:p>
      <w:r>
        <w:t>Points: 0</w:t>
      </w:r>
    </w:p>
    <w:p>
      <w:pPr>
        <w:pStyle w:val="Heading2"/>
      </w:pPr>
      <w:r>
        <w:t>Explain why it's important to distinguish between measurement, calculation, and estimation.</w:t>
      </w:r>
    </w:p>
    <w:p>
      <w:r>
        <w:t>Item Id: 4</w:t>
      </w:r>
    </w:p>
    <w:p>
      <w:pPr>
        <w:pStyle w:val="Heading3"/>
      </w:pPr>
      <w:r>
        <w:t>Correct Answer</w:t>
      </w:r>
    </w:p>
    <w:p>
      <w:r>
        <w:t>Distinguishing these terms is crucial for understanding the reliability of data; measurements are direct and reliable, calculations rely on those measurements, and estimations may vary based on AI inference, which can introduce uncertainty.</w:t>
      </w:r>
    </w:p>
    <w:p>
      <w:pPr>
        <w:pStyle w:val="Heading3"/>
      </w:pPr>
      <w:r>
        <w:t>Rubric</w:t>
      </w:r>
    </w:p>
    <w:p>
      <w:pPr>
        <w:pStyle w:val="Heading4"/>
      </w:pPr>
      <w:r>
        <w:t>Full Credit</w:t>
      </w:r>
    </w:p>
    <w:p>
      <w:pPr>
        <w:pStyle w:val="Heading5"/>
      </w:pPr>
      <w:r>
        <w:t>Criteria</w:t>
      </w:r>
    </w:p>
    <w:p>
      <w:r>
        <w:t>The importance of distinguishing these terms is well-articulated.</w:t>
      </w:r>
    </w:p>
    <w:p>
      <w:r>
        <w:t>Points: 5</w:t>
      </w:r>
    </w:p>
    <w:p>
      <w:pPr>
        <w:pStyle w:val="Heading4"/>
      </w:pPr>
      <w:r>
        <w:t>Partial Credit</w:t>
      </w:r>
    </w:p>
    <w:p>
      <w:pPr>
        <w:pStyle w:val="Heading5"/>
      </w:pPr>
      <w:r>
        <w:t>Criteria</w:t>
      </w:r>
    </w:p>
    <w:p>
      <w:r>
        <w:t>The explanation is partially correct but lacks clarity.</w:t>
      </w:r>
    </w:p>
    <w:p>
      <w:r>
        <w:t>Points: 3</w:t>
      </w:r>
    </w:p>
    <w:p>
      <w:pPr>
        <w:pStyle w:val="Heading4"/>
      </w:pPr>
      <w:r>
        <w:t>No Credit</w:t>
      </w:r>
    </w:p>
    <w:p>
      <w:pPr>
        <w:pStyle w:val="Heading5"/>
      </w:pPr>
      <w:r>
        <w:t>Criteria</w:t>
      </w:r>
    </w:p>
    <w:p>
      <w:r>
        <w:t>The explanation is incorrect or missing.</w:t>
      </w:r>
    </w:p>
    <w:p>
      <w:r>
        <w:t>Points: 0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