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Module</w:t>
      </w:r>
    </w:p>
    <w:p>
      <w:r>
        <w:t>Repairing Geometry</w:t>
      </w:r>
    </w:p>
    <w:p>
      <w:pPr>
        <w:pStyle w:val="Heading1"/>
      </w:pPr>
      <w:r>
        <w:t>Assessments</w:t>
      </w:r>
    </w:p>
    <w:p>
      <w:pPr>
        <w:pStyle w:val="Heading2"/>
      </w:pPr>
      <w:r>
        <w:t>Preassessment</w:t>
      </w:r>
    </w:p>
    <w:p>
      <w:pPr>
        <w:pStyle w:val="Heading3"/>
      </w:pPr>
      <w:r>
        <w:t>Title</w:t>
      </w:r>
    </w:p>
    <w:p>
      <w:r>
        <w:t>Prior Knowledge Check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What are some common defects found in point clouds?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Learningobjective</w:t>
      </w:r>
    </w:p>
    <w:p>
      <w:r>
        <w:t>lo_16_01</w:t>
      </w:r>
    </w:p>
    <w:p>
      <w:pPr>
        <w:pStyle w:val="Heading5"/>
      </w:pPr>
      <w:r>
        <w:t>Question</w:t>
      </w:r>
    </w:p>
    <w:p>
      <w:r>
        <w:t>Name two methods for repairing mesh defects.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Learningobjective</w:t>
      </w:r>
    </w:p>
    <w:p>
      <w:r>
        <w:t>lo_16_02</w:t>
      </w:r>
    </w:p>
    <w:p>
      <w:pPr>
        <w:pStyle w:val="Heading2"/>
      </w:pPr>
      <w:r>
        <w:t>Formativeassessments</w:t>
      </w:r>
    </w:p>
    <w:p>
      <w:r>
        <w:t>Session: 1</w:t>
      </w:r>
    </w:p>
    <w:p>
      <w:pPr>
        <w:pStyle w:val="Heading4"/>
      </w:pPr>
      <w:r>
        <w:t>Title</w:t>
      </w:r>
    </w:p>
    <w:p>
      <w:r>
        <w:t>Identifying Defects</w:t>
      </w:r>
    </w:p>
    <w:p>
      <w:pPr>
        <w:pStyle w:val="Heading4"/>
      </w:pPr>
      <w:r>
        <w:t>Items</w:t>
      </w:r>
    </w:p>
    <w:p>
      <w:pPr>
        <w:pStyle w:val="Heading6"/>
      </w:pPr>
      <w:r>
        <w:t>Question</w:t>
      </w:r>
    </w:p>
    <w:p>
      <w:r>
        <w:t>Given a point cloud with visible noise, what steps would you take to identify the defects?</w:t>
      </w:r>
    </w:p>
    <w:p>
      <w:pPr>
        <w:pStyle w:val="Heading6"/>
      </w:pPr>
      <w:r>
        <w:t>Type</w:t>
      </w:r>
    </w:p>
    <w:p>
      <w:r>
        <w:t>Discussion</w:t>
      </w:r>
    </w:p>
    <w:p>
      <w:pPr>
        <w:pStyle w:val="Heading6"/>
      </w:pPr>
      <w:r>
        <w:t>Learningobjective</w:t>
      </w:r>
    </w:p>
    <w:p>
      <w:r>
        <w:t>lo_16_01</w:t>
      </w:r>
    </w:p>
    <w:p>
      <w:r>
        <w:t>Session: 2</w:t>
      </w:r>
    </w:p>
    <w:p>
      <w:pPr>
        <w:pStyle w:val="Heading4"/>
      </w:pPr>
      <w:r>
        <w:t>Title</w:t>
      </w:r>
    </w:p>
    <w:p>
      <w:r>
        <w:t>Choosing Repair Methods</w:t>
      </w:r>
    </w:p>
    <w:p>
      <w:pPr>
        <w:pStyle w:val="Heading4"/>
      </w:pPr>
      <w:r>
        <w:t>Items</w:t>
      </w:r>
    </w:p>
    <w:p>
      <w:pPr>
        <w:pStyle w:val="Heading6"/>
      </w:pPr>
      <w:r>
        <w:t>Question</w:t>
      </w:r>
    </w:p>
    <w:p>
      <w:r>
        <w:t>For a mesh that has holes and irregularities, describe the criteria you would use to select a repair method.</w:t>
      </w:r>
    </w:p>
    <w:p>
      <w:pPr>
        <w:pStyle w:val="Heading6"/>
      </w:pPr>
      <w:r>
        <w:t>Type</w:t>
      </w:r>
    </w:p>
    <w:p>
      <w:r>
        <w:t>Short Answer</w:t>
      </w:r>
    </w:p>
    <w:p>
      <w:pPr>
        <w:pStyle w:val="Heading6"/>
      </w:pPr>
      <w:r>
        <w:t>Learningobjective</w:t>
      </w:r>
    </w:p>
    <w:p>
      <w:r>
        <w:t>lo_16_02</w:t>
      </w:r>
    </w:p>
    <w:p>
      <w:r>
        <w:t>Session: 3</w:t>
      </w:r>
    </w:p>
    <w:p>
      <w:pPr>
        <w:pStyle w:val="Heading4"/>
      </w:pPr>
      <w:r>
        <w:t>Title</w:t>
      </w:r>
    </w:p>
    <w:p>
      <w:r>
        <w:t>Applying Repair Techniques</w:t>
      </w:r>
    </w:p>
    <w:p>
      <w:pPr>
        <w:pStyle w:val="Heading4"/>
      </w:pPr>
      <w:r>
        <w:t>Items</w:t>
      </w:r>
    </w:p>
    <w:p>
      <w:pPr>
        <w:pStyle w:val="Heading6"/>
      </w:pPr>
      <w:r>
        <w:t>Question</w:t>
      </w:r>
    </w:p>
    <w:p>
      <w:r>
        <w:t>Perform a cleanup operation on a provided mesh and describe the steps taken.</w:t>
      </w:r>
    </w:p>
    <w:p>
      <w:pPr>
        <w:pStyle w:val="Heading6"/>
      </w:pPr>
      <w:r>
        <w:t>Type</w:t>
      </w:r>
    </w:p>
    <w:p>
      <w:r>
        <w:t>Practical Task</w:t>
      </w:r>
    </w:p>
    <w:p>
      <w:pPr>
        <w:pStyle w:val="Heading6"/>
      </w:pPr>
      <w:r>
        <w:t>Learningobjective</w:t>
      </w:r>
    </w:p>
    <w:p>
      <w:r>
        <w:t>lo_16_03</w:t>
      </w:r>
    </w:p>
    <w:p>
      <w:r>
        <w:t>Session: 4</w:t>
      </w:r>
    </w:p>
    <w:p>
      <w:pPr>
        <w:pStyle w:val="Heading4"/>
      </w:pPr>
      <w:r>
        <w:t>Title</w:t>
      </w:r>
    </w:p>
    <w:p>
      <w:r>
        <w:t>Comparing Repaired Geometry</w:t>
      </w:r>
    </w:p>
    <w:p>
      <w:pPr>
        <w:pStyle w:val="Heading4"/>
      </w:pPr>
      <w:r>
        <w:t>Items</w:t>
      </w:r>
    </w:p>
    <w:p>
      <w:pPr>
        <w:pStyle w:val="Heading6"/>
      </w:pPr>
      <w:r>
        <w:t>Question</w:t>
      </w:r>
    </w:p>
    <w:p>
      <w:r>
        <w:t>After repairing a mesh, how would you compare it to the original geometry to ensure no unintended changes occurred?</w:t>
      </w:r>
    </w:p>
    <w:p>
      <w:pPr>
        <w:pStyle w:val="Heading6"/>
      </w:pPr>
      <w:r>
        <w:t>Type</w:t>
      </w:r>
    </w:p>
    <w:p>
      <w:r>
        <w:t>Discussion</w:t>
      </w:r>
    </w:p>
    <w:p>
      <w:pPr>
        <w:pStyle w:val="Heading6"/>
      </w:pPr>
      <w:r>
        <w:t>Learningobjective</w:t>
      </w:r>
    </w:p>
    <w:p>
      <w:r>
        <w:t>lo_16_04</w:t>
      </w:r>
    </w:p>
    <w:p>
      <w:r>
        <w:t>Session: 5</w:t>
      </w:r>
    </w:p>
    <w:p>
      <w:pPr>
        <w:pStyle w:val="Heading4"/>
      </w:pPr>
      <w:r>
        <w:t>Title</w:t>
      </w:r>
    </w:p>
    <w:p>
      <w:r>
        <w:t>Documentation of Changes</w:t>
      </w:r>
    </w:p>
    <w:p>
      <w:pPr>
        <w:pStyle w:val="Heading4"/>
      </w:pPr>
      <w:r>
        <w:t>Items</w:t>
      </w:r>
    </w:p>
    <w:p>
      <w:pPr>
        <w:pStyle w:val="Heading6"/>
      </w:pPr>
      <w:r>
        <w:t>Question</w:t>
      </w:r>
    </w:p>
    <w:p>
      <w:r>
        <w:t>Create a report documenting which regions of the mesh were captured and which were reconstructed. Include images.</w:t>
      </w:r>
    </w:p>
    <w:p>
      <w:pPr>
        <w:pStyle w:val="Heading6"/>
      </w:pPr>
      <w:r>
        <w:t>Type</w:t>
      </w:r>
    </w:p>
    <w:p>
      <w:r>
        <w:t>Report</w:t>
      </w:r>
    </w:p>
    <w:p>
      <w:pPr>
        <w:pStyle w:val="Heading6"/>
      </w:pPr>
      <w:r>
        <w:t>Learningobjective</w:t>
      </w:r>
    </w:p>
    <w:p>
      <w:r>
        <w:t>lo_16_05</w:t>
      </w:r>
    </w:p>
    <w:p>
      <w:pPr>
        <w:pStyle w:val="Heading2"/>
      </w:pPr>
      <w:r>
        <w:t>Summativeassessment</w:t>
      </w:r>
    </w:p>
    <w:p>
      <w:pPr>
        <w:pStyle w:val="Heading3"/>
      </w:pPr>
      <w:r>
        <w:t>Title</w:t>
      </w:r>
    </w:p>
    <w:p>
      <w:r>
        <w:t>Module Assessment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Identify three defects in a given point cloud and describe how you would address each one.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Learningobjective</w:t>
      </w:r>
    </w:p>
    <w:p>
      <w:r>
        <w:t>lo_16_01</w:t>
      </w:r>
    </w:p>
    <w:p>
      <w:pPr>
        <w:pStyle w:val="Heading5"/>
      </w:pPr>
      <w:r>
        <w:t>Question</w:t>
      </w:r>
    </w:p>
    <w:p>
      <w:r>
        <w:t>Choose a repair method for a specific defect and justify your choice based on intended use.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Learningobjective</w:t>
      </w:r>
    </w:p>
    <w:p>
      <w:r>
        <w:t>lo_16_02</w:t>
      </w:r>
    </w:p>
    <w:p>
      <w:pPr>
        <w:pStyle w:val="Heading5"/>
      </w:pPr>
      <w:r>
        <w:t>Question</w:t>
      </w:r>
    </w:p>
    <w:p>
      <w:r>
        <w:t>Perform a series of cleanup and hole-filling operations on a mesh and document the process.</w:t>
      </w:r>
    </w:p>
    <w:p>
      <w:pPr>
        <w:pStyle w:val="Heading5"/>
      </w:pPr>
      <w:r>
        <w:t>Type</w:t>
      </w:r>
    </w:p>
    <w:p>
      <w:r>
        <w:t>Practical Task</w:t>
      </w:r>
    </w:p>
    <w:p>
      <w:pPr>
        <w:pStyle w:val="Heading5"/>
      </w:pPr>
      <w:r>
        <w:t>Learningobjective</w:t>
      </w:r>
    </w:p>
    <w:p>
      <w:r>
        <w:t>lo_16_03</w:t>
      </w:r>
    </w:p>
    <w:p>
      <w:pPr>
        <w:pStyle w:val="Heading5"/>
      </w:pPr>
      <w:r>
        <w:t>Question</w:t>
      </w:r>
    </w:p>
    <w:p>
      <w:r>
        <w:t>Analyze the repaired geometry and compare it with the original source evidence to identify any unintended changes.</w:t>
      </w:r>
    </w:p>
    <w:p>
      <w:pPr>
        <w:pStyle w:val="Heading5"/>
      </w:pPr>
      <w:r>
        <w:t>Type</w:t>
      </w:r>
    </w:p>
    <w:p>
      <w:r>
        <w:t>Practical Task</w:t>
      </w:r>
    </w:p>
    <w:p>
      <w:pPr>
        <w:pStyle w:val="Heading5"/>
      </w:pPr>
      <w:r>
        <w:t>Learningobjective</w:t>
      </w:r>
    </w:p>
    <w:p>
      <w:r>
        <w:t>lo_16_04</w:t>
      </w:r>
    </w:p>
    <w:p>
      <w:pPr>
        <w:pStyle w:val="Heading5"/>
      </w:pPr>
      <w:r>
        <w:t>Question</w:t>
      </w:r>
    </w:p>
    <w:p>
      <w:r>
        <w:t>Create a comprehensive report on the regions captured, reconstructed, or edited in your project.</w:t>
      </w:r>
    </w:p>
    <w:p>
      <w:pPr>
        <w:pStyle w:val="Heading5"/>
      </w:pPr>
      <w:r>
        <w:t>Type</w:t>
      </w:r>
    </w:p>
    <w:p>
      <w:r>
        <w:t>Report</w:t>
      </w:r>
    </w:p>
    <w:p>
      <w:pPr>
        <w:pStyle w:val="Heading5"/>
      </w:pPr>
      <w:r>
        <w:t>Learningobjective</w:t>
      </w:r>
    </w:p>
    <w:p>
      <w:r>
        <w:t>lo_16_05</w:t>
      </w:r>
    </w:p>
    <w:p>
      <w:pPr>
        <w:pStyle w:val="Heading2"/>
      </w:pPr>
      <w:r>
        <w:t>Performancetaskrubric</w:t>
      </w:r>
    </w:p>
    <w:p>
      <w:pPr>
        <w:pStyle w:val="Heading3"/>
      </w:pPr>
      <w:r>
        <w:t>Criteria</w:t>
      </w:r>
    </w:p>
    <w:p>
      <w:pPr>
        <w:pStyle w:val="Heading5"/>
      </w:pPr>
      <w:r>
        <w:t>Description</w:t>
      </w:r>
    </w:p>
    <w:p>
      <w:r>
        <w:t>Identification of defects</w:t>
      </w:r>
    </w:p>
    <w:p>
      <w:pPr>
        <w:pStyle w:val="Heading5"/>
      </w:pPr>
      <w:r>
        <w:t>Levels</w:t>
      </w:r>
    </w:p>
    <w:p>
      <w:pPr>
        <w:pStyle w:val="Heading6"/>
      </w:pPr>
      <w:r>
        <w:t>Exemplary</w:t>
      </w:r>
    </w:p>
    <w:p>
      <w:r>
        <w:t>Clearly identifies all defects with detailed explanations.</w:t>
      </w:r>
    </w:p>
    <w:p>
      <w:pPr>
        <w:pStyle w:val="Heading6"/>
      </w:pPr>
      <w:r>
        <w:t>Proficient</w:t>
      </w:r>
    </w:p>
    <w:p>
      <w:r>
        <w:t>Identifies most defects with adequate explanations.</w:t>
      </w:r>
    </w:p>
    <w:p>
      <w:pPr>
        <w:pStyle w:val="Heading6"/>
      </w:pPr>
      <w:r>
        <w:t>Needs Improvement</w:t>
      </w:r>
    </w:p>
    <w:p>
      <w:r>
        <w:t>Identifies some defects but lacks clarity.</w:t>
      </w:r>
    </w:p>
    <w:p>
      <w:pPr>
        <w:pStyle w:val="Heading5"/>
      </w:pPr>
      <w:r>
        <w:t>Description</w:t>
      </w:r>
    </w:p>
    <w:p>
      <w:r>
        <w:t>Selection of repair method</w:t>
      </w:r>
    </w:p>
    <w:p>
      <w:pPr>
        <w:pStyle w:val="Heading5"/>
      </w:pPr>
      <w:r>
        <w:t>Levels</w:t>
      </w:r>
    </w:p>
    <w:p>
      <w:pPr>
        <w:pStyle w:val="Heading6"/>
      </w:pPr>
      <w:r>
        <w:t>Exemplary</w:t>
      </w:r>
    </w:p>
    <w:p>
      <w:r>
        <w:t>Selects the most appropriate method with strong justification.</w:t>
      </w:r>
    </w:p>
    <w:p>
      <w:pPr>
        <w:pStyle w:val="Heading6"/>
      </w:pPr>
      <w:r>
        <w:t>Proficient</w:t>
      </w:r>
    </w:p>
    <w:p>
      <w:r>
        <w:t>Selects a suitable method with reasonable justification.</w:t>
      </w:r>
    </w:p>
    <w:p>
      <w:pPr>
        <w:pStyle w:val="Heading6"/>
      </w:pPr>
      <w:r>
        <w:t>Needs Improvement</w:t>
      </w:r>
    </w:p>
    <w:p>
      <w:r>
        <w:t>Selects a method but provides weak justification.</w:t>
      </w:r>
    </w:p>
    <w:p>
      <w:pPr>
        <w:pStyle w:val="Heading5"/>
      </w:pPr>
      <w:r>
        <w:t>Description</w:t>
      </w:r>
    </w:p>
    <w:p>
      <w:r>
        <w:t>Application of repair techniques</w:t>
      </w:r>
    </w:p>
    <w:p>
      <w:pPr>
        <w:pStyle w:val="Heading5"/>
      </w:pPr>
      <w:r>
        <w:t>Levels</w:t>
      </w:r>
    </w:p>
    <w:p>
      <w:pPr>
        <w:pStyle w:val="Heading6"/>
      </w:pPr>
      <w:r>
        <w:t>Exemplary</w:t>
      </w:r>
    </w:p>
    <w:p>
      <w:r>
        <w:t>Demonstrates exceptional skill in applying techniques with thorough documentation.</w:t>
      </w:r>
    </w:p>
    <w:p>
      <w:pPr>
        <w:pStyle w:val="Heading6"/>
      </w:pPr>
      <w:r>
        <w:t>Proficient</w:t>
      </w:r>
    </w:p>
    <w:p>
      <w:r>
        <w:t>Applies techniques correctly with adequate documentation.</w:t>
      </w:r>
    </w:p>
    <w:p>
      <w:pPr>
        <w:pStyle w:val="Heading6"/>
      </w:pPr>
      <w:r>
        <w:t>Needs Improvement</w:t>
      </w:r>
    </w:p>
    <w:p>
      <w:r>
        <w:t>Attempts techniques but with incomplete documentation.</w:t>
      </w:r>
    </w:p>
    <w:p>
      <w:pPr>
        <w:pStyle w:val="Heading5"/>
      </w:pPr>
      <w:r>
        <w:t>Description</w:t>
      </w:r>
    </w:p>
    <w:p>
      <w:r>
        <w:t>Comparison analysis</w:t>
      </w:r>
    </w:p>
    <w:p>
      <w:pPr>
        <w:pStyle w:val="Heading5"/>
      </w:pPr>
      <w:r>
        <w:t>Levels</w:t>
      </w:r>
    </w:p>
    <w:p>
      <w:pPr>
        <w:pStyle w:val="Heading6"/>
      </w:pPr>
      <w:r>
        <w:t>Exemplary</w:t>
      </w:r>
    </w:p>
    <w:p>
      <w:r>
        <w:t>Conducts a thorough comparison with insightful observations.</w:t>
      </w:r>
    </w:p>
    <w:p>
      <w:pPr>
        <w:pStyle w:val="Heading6"/>
      </w:pPr>
      <w:r>
        <w:t>Proficient</w:t>
      </w:r>
    </w:p>
    <w:p>
      <w:r>
        <w:t>Conducts a comparison with reasonable observations.</w:t>
      </w:r>
    </w:p>
    <w:p>
      <w:pPr>
        <w:pStyle w:val="Heading6"/>
      </w:pPr>
      <w:r>
        <w:t>Needs Improvement</w:t>
      </w:r>
    </w:p>
    <w:p>
      <w:r>
        <w:t>Conducts a comparison but lacks depth in observations.</w:t>
      </w:r>
    </w:p>
    <w:p>
      <w:pPr>
        <w:pStyle w:val="Heading5"/>
      </w:pPr>
      <w:r>
        <w:t>Description</w:t>
      </w:r>
    </w:p>
    <w:p>
      <w:r>
        <w:t>Documentation quality</w:t>
      </w:r>
    </w:p>
    <w:p>
      <w:pPr>
        <w:pStyle w:val="Heading5"/>
      </w:pPr>
      <w:r>
        <w:t>Levels</w:t>
      </w:r>
    </w:p>
    <w:p>
      <w:pPr>
        <w:pStyle w:val="Heading6"/>
      </w:pPr>
      <w:r>
        <w:t>Exemplary</w:t>
      </w:r>
    </w:p>
    <w:p>
      <w:r>
        <w:t>Provides a comprehensive report with clear images and descriptions.</w:t>
      </w:r>
    </w:p>
    <w:p>
      <w:pPr>
        <w:pStyle w:val="Heading6"/>
      </w:pPr>
      <w:r>
        <w:t>Proficient</w:t>
      </w:r>
    </w:p>
    <w:p>
      <w:r>
        <w:t>Provides a complete report with adequate images and descriptions.</w:t>
      </w:r>
    </w:p>
    <w:p>
      <w:pPr>
        <w:pStyle w:val="Heading6"/>
      </w:pPr>
      <w:r>
        <w:t>Needs Improvement</w:t>
      </w:r>
    </w:p>
    <w:p>
      <w:r>
        <w:t>Provides a report but lacks clarity and detail.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