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 a Sustainable Shelter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Problemstatement</w:t>
      </w:r>
    </w:p>
    <w:p>
      <w:r>
        <w:t>Your community has experienced severe weather events, leading to an increased need for temporary shelters. Your challenge is to design a sustainable shelter that can withstand extreme weather conditions while being cost-effective and easy to assemble. Use principles of geometry and engineering to ensure your design maximizes space and stability.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shelter must be constructed using recyclable or eco-friendly materials.</w:t>
      </w:r>
    </w:p>
    <w:p>
      <w:pPr>
        <w:pStyle w:val="ListBullet"/>
      </w:pPr>
      <w:r>
        <w:t>The design must accommodate at least four people comfortably.</w:t>
      </w:r>
    </w:p>
    <w:p>
      <w:pPr>
        <w:pStyle w:val="ListBullet"/>
      </w:pPr>
      <w:r>
        <w:t>The structure should be able to withstand wind speeds of at least 60 mph.</w:t>
      </w:r>
    </w:p>
    <w:p>
      <w:pPr>
        <w:pStyle w:val="ListBullet"/>
      </w:pPr>
      <w:r>
        <w:t>The final design must be able to be assembled and disassembled within two hours.</w:t>
      </w:r>
    </w:p>
    <w:p>
      <w:pPr>
        <w:pStyle w:val="ListBullet"/>
      </w:pPr>
      <w:r>
        <w:t>You have a budget of $500 for materials.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The shelter must meet all specified constraints.</w:t>
      </w:r>
    </w:p>
    <w:p>
      <w:pPr>
        <w:pStyle w:val="ListBullet"/>
      </w:pPr>
      <w:r>
        <w:t>A detailed design plan, including measurements and materials, must be submitted.</w:t>
      </w:r>
    </w:p>
    <w:p>
      <w:pPr>
        <w:pStyle w:val="ListBullet"/>
      </w:pPr>
      <w:r>
        <w:t>The shelter design must include a rationale for material choices based on their properties.</w:t>
      </w:r>
    </w:p>
    <w:p>
      <w:pPr>
        <w:pStyle w:val="ListBullet"/>
      </w:pPr>
      <w:r>
        <w:t>Evidence of testing the design's stability through calculations or simulations must be provided.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What challenges did you face while designing your shelter, and how did you overcome them?</w:t>
      </w:r>
    </w:p>
    <w:p>
      <w:pPr>
        <w:pStyle w:val="ListBullet"/>
      </w:pPr>
      <w:r>
        <w:t>How did you ensure your design was both sustainable and functional?</w:t>
      </w:r>
    </w:p>
    <w:p>
      <w:pPr>
        <w:pStyle w:val="ListBullet"/>
      </w:pPr>
      <w:r>
        <w:t>What role did teamwork and collaboration play in your design process?</w:t>
      </w:r>
    </w:p>
    <w:p>
      <w:pPr>
        <w:pStyle w:val="ListBullet"/>
      </w:pPr>
      <w:r>
        <w:t>In what ways could your design be improved upon in the future?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