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Repairing Geometry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