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Repairing Geometry</w:t>
      </w:r>
    </w:p>
    <w:p>
      <w:r>
        <w:rPr>
          <w:color w:val="606060"/>
          <w:sz w:val="22"/>
        </w:rPr>
        <w:t>module_16 | Grade 8-12 | 5 days</w:t>
      </w:r>
    </w:p>
    <w:p/>
    <w:p>
      <w:pPr>
        <w:pStyle w:val="Heading1"/>
      </w:pPr>
      <w:r>
        <w:t>Vocabularycards</w:t>
      </w:r>
    </w:p>
    <w:p>
      <w:pPr>
        <w:pStyle w:val="Heading2"/>
      </w:pPr>
      <w:r>
        <w:t>geometry repair</w:t>
      </w:r>
    </w:p>
    <w:p>
      <w:pPr>
        <w:pStyle w:val="Heading3"/>
      </w:pPr>
      <w:r>
        <w:t>Definition</w:t>
      </w:r>
    </w:p>
    <w:p>
      <w:r>
        <w:t>The process of correcting geometric inaccuracies in a 3D model to ensure it meets specific criteria.</w:t>
      </w:r>
    </w:p>
    <w:p>
      <w:pPr>
        <w:pStyle w:val="Heading3"/>
      </w:pPr>
      <w:r>
        <w:t>Example</w:t>
      </w:r>
    </w:p>
    <w:p>
      <w:r>
        <w:t>After scanning, the model exhibited several irregularities, prompting a geometry repair to align it with the intended design.</w:t>
      </w:r>
    </w:p>
    <w:p>
      <w:pPr>
        <w:pStyle w:val="Heading3"/>
      </w:pPr>
      <w:r>
        <w:t>Visualdescription</w:t>
      </w:r>
    </w:p>
    <w:p>
      <w:r>
        <w:t>A side-by-side comparison of a damaged 3D model and the same model after geometry repair, highlighting areas of correction.</w:t>
      </w:r>
    </w:p>
    <w:p>
      <w:pPr>
        <w:pStyle w:val="Heading2"/>
      </w:pPr>
      <w:r>
        <w:t>hole filling</w:t>
      </w:r>
    </w:p>
    <w:p>
      <w:pPr>
        <w:pStyle w:val="Heading3"/>
      </w:pPr>
      <w:r>
        <w:t>Definition</w:t>
      </w:r>
    </w:p>
    <w:p>
      <w:r>
        <w:t>The technique used to fill gaps or holes in a 3D model to create a complete surface.</w:t>
      </w:r>
    </w:p>
    <w:p>
      <w:pPr>
        <w:pStyle w:val="Heading3"/>
      </w:pPr>
      <w:r>
        <w:t>Example</w:t>
      </w:r>
    </w:p>
    <w:p>
      <w:r>
        <w:t>Using hole filling, the software automatically addressed the missing sections in the scanned object.</w:t>
      </w:r>
    </w:p>
    <w:p>
      <w:pPr>
        <w:pStyle w:val="Heading3"/>
      </w:pPr>
      <w:r>
        <w:t>Visualdescription</w:t>
      </w:r>
    </w:p>
    <w:p>
      <w:r>
        <w:t>An image showing a 3D model with visible holes on one side, transitioning to the same model with the holes filled on the other side.</w:t>
      </w:r>
    </w:p>
    <w:p>
      <w:pPr>
        <w:pStyle w:val="Heading2"/>
      </w:pPr>
      <w:r>
        <w:t>smoothing</w:t>
      </w:r>
    </w:p>
    <w:p>
      <w:pPr>
        <w:pStyle w:val="Heading3"/>
      </w:pPr>
      <w:r>
        <w:t>Definition</w:t>
      </w:r>
    </w:p>
    <w:p>
      <w:r>
        <w:t>The process of reducing noise and irregularities in a 3D model's surface to achieve a more uniform appearance.</w:t>
      </w:r>
    </w:p>
    <w:p>
      <w:pPr>
        <w:pStyle w:val="Heading3"/>
      </w:pPr>
      <w:r>
        <w:t>Example</w:t>
      </w:r>
    </w:p>
    <w:p>
      <w:r>
        <w:t>Smoothing was applied to the model to eliminate the jagged edges resulting from the scanning process.</w:t>
      </w:r>
    </w:p>
    <w:p>
      <w:pPr>
        <w:pStyle w:val="Heading3"/>
      </w:pPr>
      <w:r>
        <w:t>Visualdescription</w:t>
      </w:r>
    </w:p>
    <w:p>
      <w:r>
        <w:t>A comparison of a rough 3D surface on one side and a smoother version of the same model on the other side.</w:t>
      </w:r>
    </w:p>
    <w:p>
      <w:pPr>
        <w:pStyle w:val="Heading2"/>
      </w:pPr>
      <w:r>
        <w:t>remeshing</w:t>
      </w:r>
    </w:p>
    <w:p>
      <w:pPr>
        <w:pStyle w:val="Heading3"/>
      </w:pPr>
      <w:r>
        <w:t>Definition</w:t>
      </w:r>
    </w:p>
    <w:p>
      <w:r>
        <w:t>The technique of restructuring the mesh of a 3D model to improve its quality and performance.</w:t>
      </w:r>
    </w:p>
    <w:p>
      <w:pPr>
        <w:pStyle w:val="Heading3"/>
      </w:pPr>
      <w:r>
        <w:t>Example</w:t>
      </w:r>
    </w:p>
    <w:p>
      <w:r>
        <w:t>Remeshing was necessary to optimize the model for animation by ensuring a more even distribution of polygons.</w:t>
      </w:r>
    </w:p>
    <w:p>
      <w:pPr>
        <w:pStyle w:val="Heading3"/>
      </w:pPr>
      <w:r>
        <w:t>Visualdescription</w:t>
      </w:r>
    </w:p>
    <w:p>
      <w:r>
        <w:t>An illustration showing the original mesh of a 3D model alongside a remeshed version, highlighting the difference in polygon density.</w:t>
      </w:r>
    </w:p>
    <w:p>
      <w:pPr>
        <w:pStyle w:val="Heading2"/>
      </w:pPr>
      <w:r>
        <w:t>decimation</w:t>
      </w:r>
    </w:p>
    <w:p>
      <w:pPr>
        <w:pStyle w:val="Heading3"/>
      </w:pPr>
      <w:r>
        <w:t>Definition</w:t>
      </w:r>
    </w:p>
    <w:p>
      <w:r>
        <w:t>The process of reducing the number of polygons in a 3D model while retaining its overall shape and appearance.</w:t>
      </w:r>
    </w:p>
    <w:p>
      <w:pPr>
        <w:pStyle w:val="Heading3"/>
      </w:pPr>
      <w:r>
        <w:t>Example</w:t>
      </w:r>
    </w:p>
    <w:p>
      <w:r>
        <w:t>Decimation was performed to lower the file size of the model for easier sharing without significantly affecting its visual quality.</w:t>
      </w:r>
    </w:p>
    <w:p>
      <w:pPr>
        <w:pStyle w:val="Heading3"/>
      </w:pPr>
      <w:r>
        <w:t>Visualdescription</w:t>
      </w:r>
    </w:p>
    <w:p>
      <w:r>
        <w:t>A visual showing a high-polygon model next to a decimated version, demonstrating the reduction in complexity.</w:t>
      </w:r>
    </w:p>
    <w:p>
      <w:pPr>
        <w:pStyle w:val="Heading2"/>
      </w:pPr>
      <w:r>
        <w:t>artifact</w:t>
      </w:r>
    </w:p>
    <w:p>
      <w:pPr>
        <w:pStyle w:val="Heading3"/>
      </w:pPr>
      <w:r>
        <w:t>Definition</w:t>
      </w:r>
    </w:p>
    <w:p>
      <w:r>
        <w:t>An unintended feature or distortion in a 3D model that arises during the scanning or processing stages.</w:t>
      </w:r>
    </w:p>
    <w:p>
      <w:pPr>
        <w:pStyle w:val="Heading3"/>
      </w:pPr>
      <w:r>
        <w:t>Example</w:t>
      </w:r>
    </w:p>
    <w:p>
      <w:r>
        <w:t>The model displayed artifacts, such as noise and streaks, which needed to be addressed before final presentation.</w:t>
      </w:r>
    </w:p>
    <w:p>
      <w:pPr>
        <w:pStyle w:val="Heading3"/>
      </w:pPr>
      <w:r>
        <w:t>Visualdescription</w:t>
      </w:r>
    </w:p>
    <w:p>
      <w:r>
        <w:t>An image of a 3D model featuring visible artifacts, contrasted with a cleaned-up version of the same model.</w:t>
      </w:r>
    </w:p>
    <w:p>
      <w:pPr>
        <w:pStyle w:val="Heading2"/>
      </w:pPr>
      <w:r>
        <w:t>interpolation</w:t>
      </w:r>
    </w:p>
    <w:p>
      <w:pPr>
        <w:pStyle w:val="Heading3"/>
      </w:pPr>
      <w:r>
        <w:t>Definition</w:t>
      </w:r>
    </w:p>
    <w:p>
      <w:r>
        <w:t>The method of estimating values at unknown points within a set of known data points in a 3D model.</w:t>
      </w:r>
    </w:p>
    <w:p>
      <w:pPr>
        <w:pStyle w:val="Heading3"/>
      </w:pPr>
      <w:r>
        <w:t>Example</w:t>
      </w:r>
    </w:p>
    <w:p>
      <w:r>
        <w:t>Interpolation was used to create smooth transitions between the known data points of the scanned surface.</w:t>
      </w:r>
    </w:p>
    <w:p>
      <w:pPr>
        <w:pStyle w:val="Heading3"/>
      </w:pPr>
      <w:r>
        <w:t>Visualdescription</w:t>
      </w:r>
    </w:p>
    <w:p>
      <w:r>
        <w:t>A diagram illustrating known data points on a graph with interpolated curves connecting them, representing smooth transitions.</w:t>
      </w:r>
    </w:p>
    <w:p>
      <w:pPr>
        <w:pStyle w:val="Heading2"/>
      </w:pPr>
      <w:r>
        <w:t>manifold</w:t>
      </w:r>
    </w:p>
    <w:p>
      <w:pPr>
        <w:pStyle w:val="Heading3"/>
      </w:pPr>
      <w:r>
        <w:t>Definition</w:t>
      </w:r>
    </w:p>
    <w:p>
      <w:r>
        <w:t>A 3D model that is geometrically valid, meaning it has no gaps, overlaps, or self-intersections.</w:t>
      </w:r>
    </w:p>
    <w:p>
      <w:pPr>
        <w:pStyle w:val="Heading3"/>
      </w:pPr>
      <w:r>
        <w:t>Example</w:t>
      </w:r>
    </w:p>
    <w:p>
      <w:r>
        <w:t>To ensure printability, the model must be a manifold, allowing for accurate replication in 3D printing.</w:t>
      </w:r>
    </w:p>
    <w:p>
      <w:pPr>
        <w:pStyle w:val="Heading3"/>
      </w:pPr>
      <w:r>
        <w:t>Visualdescription</w:t>
      </w:r>
    </w:p>
    <w:p>
      <w:r>
        <w:t>An image of a manifold 3D model contrasted with a non-manifold version, highlighting the differences in structure.</w:t>
      </w:r>
    </w:p>
    <w:p>
      <w:pPr>
        <w:pStyle w:val="Heading2"/>
      </w:pPr>
      <w:r>
        <w:t>validation</w:t>
      </w:r>
    </w:p>
    <w:p>
      <w:pPr>
        <w:pStyle w:val="Heading3"/>
      </w:pPr>
      <w:r>
        <w:t>Definition</w:t>
      </w:r>
    </w:p>
    <w:p>
      <w:r>
        <w:t>The process of confirming that a 3D model meets specified requirements and standards.</w:t>
      </w:r>
    </w:p>
    <w:p>
      <w:pPr>
        <w:pStyle w:val="Heading3"/>
      </w:pPr>
      <w:r>
        <w:t>Example</w:t>
      </w:r>
    </w:p>
    <w:p>
      <w:r>
        <w:t>Validation of the model was performed to ensure it adhered to the necessary specifications for manufacturing.</w:t>
      </w:r>
    </w:p>
    <w:p>
      <w:pPr>
        <w:pStyle w:val="Heading3"/>
      </w:pPr>
      <w:r>
        <w:t>Visualdescription</w:t>
      </w:r>
    </w:p>
    <w:p>
      <w:r>
        <w:t>A checklist graphic showing various criteria with a 3D model being checked against them for validation.</w:t>
      </w:r>
    </w:p>
    <w:p>
      <w:pPr>
        <w:pStyle w:val="Heading2"/>
      </w:pPr>
      <w:r>
        <w:t>provenance</w:t>
      </w:r>
    </w:p>
    <w:p>
      <w:pPr>
        <w:pStyle w:val="Heading3"/>
      </w:pPr>
      <w:r>
        <w:t>Definition</w:t>
      </w:r>
    </w:p>
    <w:p>
      <w:r>
        <w:t>The history of the creation and modifications made to a 3D model, providing context and authenticity.</w:t>
      </w:r>
    </w:p>
    <w:p>
      <w:pPr>
        <w:pStyle w:val="Heading3"/>
      </w:pPr>
      <w:r>
        <w:t>Example</w:t>
      </w:r>
    </w:p>
    <w:p>
      <w:r>
        <w:t>The provenance of the model was documented to trace its development and ensure its authenticity.</w:t>
      </w:r>
    </w:p>
    <w:p>
      <w:pPr>
        <w:pStyle w:val="Heading3"/>
      </w:pPr>
      <w:r>
        <w:t>Visualdescription</w:t>
      </w:r>
    </w:p>
    <w:p>
      <w:r>
        <w:t>A flowchart or timeline showing the steps in the creation and modifications of a 3D model, illustrating its provenance.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