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Pre-Assessment: Understanding 3D Models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are some common reasons a visually acceptable 3D model may not be suitable for printing?</w:t>
      </w:r>
    </w:p>
    <w:p>
      <w:pPr>
        <w:pStyle w:val="Heading4"/>
      </w:pPr>
      <w:r>
        <w:t>Answertype</w:t>
      </w:r>
    </w:p>
    <w:p>
      <w:r>
        <w:t>Short Answer</w:t>
      </w:r>
    </w:p>
    <w:p>
      <w:pPr>
        <w:pStyle w:val="Heading4"/>
      </w:pPr>
      <w:r>
        <w:t>Learningobjective</w:t>
      </w:r>
    </w:p>
    <w:p>
      <w:r>
        <w:t>lo_17_01</w:t>
      </w:r>
    </w:p>
    <w:p>
      <w:pPr>
        <w:pStyle w:val="Heading4"/>
      </w:pPr>
      <w:r>
        <w:t>Question</w:t>
      </w:r>
    </w:p>
    <w:p>
      <w:r>
        <w:t>Define watertightness in the context of 3D models.</w:t>
      </w:r>
    </w:p>
    <w:p>
      <w:pPr>
        <w:pStyle w:val="Heading4"/>
      </w:pPr>
      <w:r>
        <w:t>Answertype</w:t>
      </w:r>
    </w:p>
    <w:p>
      <w:r>
        <w:t>Short Answer</w:t>
      </w:r>
    </w:p>
    <w:p>
      <w:pPr>
        <w:pStyle w:val="Heading4"/>
      </w:pPr>
      <w:r>
        <w:t>Learningobjective</w:t>
      </w:r>
    </w:p>
    <w:p>
      <w:r>
        <w:t>lo_17_02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Formative Assessment 1: Model Evaluation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Check the provided 3D model for scale and units. What discrepancies do you find?</w:t>
      </w:r>
    </w:p>
    <w:p>
      <w:pPr>
        <w:pStyle w:val="Heading5"/>
      </w:pPr>
      <w:r>
        <w:t>Answertype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lo_17_02</w:t>
      </w:r>
    </w:p>
    <w:p>
      <w:r>
        <w:t>Session: 2</w:t>
      </w:r>
    </w:p>
    <w:p>
      <w:pPr>
        <w:pStyle w:val="Heading3"/>
      </w:pPr>
      <w:r>
        <w:t>Title</w:t>
      </w:r>
    </w:p>
    <w:p>
      <w:r>
        <w:t>Formative Assessment 2: Slicer Preview Analysis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Interpret the provided slicer preview. What potential print problems can you identify?</w:t>
      </w:r>
    </w:p>
    <w:p>
      <w:pPr>
        <w:pStyle w:val="Heading5"/>
      </w:pPr>
      <w:r>
        <w:t>Answertype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lo_17_03</w:t>
      </w:r>
    </w:p>
    <w:p>
      <w:r>
        <w:t>Session: 3</w:t>
      </w:r>
    </w:p>
    <w:p>
      <w:pPr>
        <w:pStyle w:val="Heading3"/>
      </w:pPr>
      <w:r>
        <w:t>Title</w:t>
      </w:r>
    </w:p>
    <w:p>
      <w:r>
        <w:t>Formative Assessment 3: Model Modification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Modify the provided scanned model to address manufacturing constraints such as wall thickness and base stability. Describe your changes.</w:t>
      </w:r>
    </w:p>
    <w:p>
      <w:pPr>
        <w:pStyle w:val="Heading5"/>
      </w:pPr>
      <w:r>
        <w:t>Answertype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lo_17_04</w:t>
      </w:r>
    </w:p>
    <w:p>
      <w:r>
        <w:t>Session: 4</w:t>
      </w:r>
    </w:p>
    <w:p>
      <w:pPr>
        <w:pStyle w:val="Heading3"/>
      </w:pPr>
      <w:r>
        <w:t>Title</w:t>
      </w:r>
    </w:p>
    <w:p>
      <w:r>
        <w:t>Formative Assessment 4: Print Comparison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After printing your model, compare it with the source object. What deviations did you observe and how do they impact functionality?</w:t>
      </w:r>
    </w:p>
    <w:p>
      <w:pPr>
        <w:pStyle w:val="Heading5"/>
      </w:pPr>
      <w:r>
        <w:t>Answertype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lo_17_05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Summative Assessment: 3D Model Evaluation and Printing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Discuss the factors that may lead a visually acceptable model to fail in the printing process. Provide examples.</w:t>
      </w:r>
    </w:p>
    <w:p>
      <w:pPr>
        <w:pStyle w:val="Heading4"/>
      </w:pPr>
      <w:r>
        <w:t>Answertype</w:t>
      </w:r>
    </w:p>
    <w:p>
      <w:r>
        <w:t>Essay</w:t>
      </w:r>
    </w:p>
    <w:p>
      <w:pPr>
        <w:pStyle w:val="Heading4"/>
      </w:pPr>
      <w:r>
        <w:t>Learningobjective</w:t>
      </w:r>
    </w:p>
    <w:p>
      <w:r>
        <w:t>lo_17_01</w:t>
      </w:r>
    </w:p>
    <w:p>
      <w:pPr>
        <w:pStyle w:val="Heading4"/>
      </w:pPr>
      <w:r>
        <w:t>Question</w:t>
      </w:r>
    </w:p>
    <w:p>
      <w:r>
        <w:t>Evaluate a given 3D model for scale, watertightness, and wall thickness. Document your findings.</w:t>
      </w:r>
    </w:p>
    <w:p>
      <w:pPr>
        <w:pStyle w:val="Heading4"/>
      </w:pPr>
      <w:r>
        <w:t>Answertype</w:t>
      </w:r>
    </w:p>
    <w:p>
      <w:r>
        <w:t>Short Answer</w:t>
      </w:r>
    </w:p>
    <w:p>
      <w:pPr>
        <w:pStyle w:val="Heading4"/>
      </w:pPr>
      <w:r>
        <w:t>Learningobjective</w:t>
      </w:r>
    </w:p>
    <w:p>
      <w:r>
        <w:t>lo_17_02</w:t>
      </w:r>
    </w:p>
    <w:p>
      <w:pPr>
        <w:pStyle w:val="Heading4"/>
      </w:pPr>
      <w:r>
        <w:t>Question</w:t>
      </w:r>
    </w:p>
    <w:p>
      <w:r>
        <w:t>Analyze the slicer preview for a provided model and list potential issues that could arise during printing.</w:t>
      </w:r>
    </w:p>
    <w:p>
      <w:pPr>
        <w:pStyle w:val="Heading4"/>
      </w:pPr>
      <w:r>
        <w:t>Answertype</w:t>
      </w:r>
    </w:p>
    <w:p>
      <w:r>
        <w:t>Short Answer</w:t>
      </w:r>
    </w:p>
    <w:p>
      <w:pPr>
        <w:pStyle w:val="Heading4"/>
      </w:pPr>
      <w:r>
        <w:t>Learningobjective</w:t>
      </w:r>
    </w:p>
    <w:p>
      <w:r>
        <w:t>lo_17_03</w:t>
      </w:r>
    </w:p>
    <w:p>
      <w:pPr>
        <w:pStyle w:val="Heading4"/>
      </w:pPr>
      <w:r>
        <w:t>Question</w:t>
      </w:r>
    </w:p>
    <w:p>
      <w:r>
        <w:t>Modify a provided scanned model to ensure it meets specified manufacturing constraints. Outline your modifications.</w:t>
      </w:r>
    </w:p>
    <w:p>
      <w:pPr>
        <w:pStyle w:val="Heading4"/>
      </w:pPr>
      <w:r>
        <w:t>Answertype</w:t>
      </w:r>
    </w:p>
    <w:p>
      <w:r>
        <w:t>Short Answer</w:t>
      </w:r>
    </w:p>
    <w:p>
      <w:pPr>
        <w:pStyle w:val="Heading4"/>
      </w:pPr>
      <w:r>
        <w:t>Learningobjective</w:t>
      </w:r>
    </w:p>
    <w:p>
      <w:r>
        <w:t>lo_17_04</w:t>
      </w:r>
    </w:p>
    <w:p>
      <w:pPr>
        <w:pStyle w:val="Heading4"/>
      </w:pPr>
      <w:r>
        <w:t>Question</w:t>
      </w:r>
    </w:p>
    <w:p>
      <w:r>
        <w:t>After printing, evaluate the final print against the source object. Discuss any deviations and their implications.</w:t>
      </w:r>
    </w:p>
    <w:p>
      <w:pPr>
        <w:pStyle w:val="Heading4"/>
      </w:pPr>
      <w:r>
        <w:t>Answertype</w:t>
      </w:r>
    </w:p>
    <w:p>
      <w:r>
        <w:t>Essay</w:t>
      </w:r>
    </w:p>
    <w:p>
      <w:pPr>
        <w:pStyle w:val="Heading4"/>
      </w:pPr>
      <w:r>
        <w:t>Learningobjective</w:t>
      </w:r>
    </w:p>
    <w:p>
      <w:r>
        <w:t>lo_17_05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Understanding of model suitability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Demonstrates a thorough understanding of why a model may fail in printing despite visual acceptance.</w:t>
      </w:r>
    </w:p>
    <w:p>
      <w:pPr>
        <w:pStyle w:val="Heading5"/>
      </w:pPr>
      <w:r>
        <w:t>Satisfactory</w:t>
      </w:r>
    </w:p>
    <w:p>
      <w:r>
        <w:t>Shows understanding with minor inaccuracies.</w:t>
      </w:r>
    </w:p>
    <w:p>
      <w:pPr>
        <w:pStyle w:val="Heading5"/>
      </w:pPr>
      <w:r>
        <w:t>Needs Improvement</w:t>
      </w:r>
    </w:p>
    <w:p>
      <w:r>
        <w:t>Limited understanding with significant inaccuracies.</w:t>
      </w:r>
    </w:p>
    <w:p>
      <w:pPr>
        <w:pStyle w:val="Heading4"/>
      </w:pPr>
      <w:r>
        <w:t>Description</w:t>
      </w:r>
    </w:p>
    <w:p>
      <w:r>
        <w:t>Model evaluation and modifications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Accurately evaluates model parameters and effectively modifies them to meet constraints.</w:t>
      </w:r>
    </w:p>
    <w:p>
      <w:pPr>
        <w:pStyle w:val="Heading5"/>
      </w:pPr>
      <w:r>
        <w:t>Satisfactory</w:t>
      </w:r>
    </w:p>
    <w:p>
      <w:r>
        <w:t>Evaluates and modifies with minor errors.</w:t>
      </w:r>
    </w:p>
    <w:p>
      <w:pPr>
        <w:pStyle w:val="Heading5"/>
      </w:pPr>
      <w:r>
        <w:t>Needs Improvement</w:t>
      </w:r>
    </w:p>
    <w:p>
      <w:r>
        <w:t>Struggles with evaluation and modification.</w:t>
      </w:r>
    </w:p>
    <w:p>
      <w:pPr>
        <w:pStyle w:val="Heading4"/>
      </w:pPr>
      <w:r>
        <w:t>Description</w:t>
      </w:r>
    </w:p>
    <w:p>
      <w:r>
        <w:t>Analysis of slicer preview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Identifies all potential issues in the slicer preview.</w:t>
      </w:r>
    </w:p>
    <w:p>
      <w:pPr>
        <w:pStyle w:val="Heading5"/>
      </w:pPr>
      <w:r>
        <w:t>Satisfactory</w:t>
      </w:r>
    </w:p>
    <w:p>
      <w:r>
        <w:t>Identifies some issues, but misses key points.</w:t>
      </w:r>
    </w:p>
    <w:p>
      <w:pPr>
        <w:pStyle w:val="Heading5"/>
      </w:pPr>
      <w:r>
        <w:t>Needs Improvement</w:t>
      </w:r>
    </w:p>
    <w:p>
      <w:r>
        <w:t>Struggles to identify issues.</w:t>
      </w:r>
    </w:p>
    <w:p>
      <w:pPr>
        <w:pStyle w:val="Heading4"/>
      </w:pPr>
      <w:r>
        <w:t>Description</w:t>
      </w:r>
    </w:p>
    <w:p>
      <w:r>
        <w:t>Comparison of print and source object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Provides a detailed and insightful comparison with clear implications.</w:t>
      </w:r>
    </w:p>
    <w:p>
      <w:pPr>
        <w:pStyle w:val="Heading5"/>
      </w:pPr>
      <w:r>
        <w:t>Satisfactory</w:t>
      </w:r>
    </w:p>
    <w:p>
      <w:r>
        <w:t>Offers a general comparison with some relevant details.</w:t>
      </w:r>
    </w:p>
    <w:p>
      <w:pPr>
        <w:pStyle w:val="Heading5"/>
      </w:pPr>
      <w:r>
        <w:t>Needs Improvement</w:t>
      </w:r>
    </w:p>
    <w:p>
      <w:r>
        <w:t>Comparison lacks depth and detail.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