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Preparing for 3D Printing</w:t>
      </w:r>
    </w:p>
    <w:p>
      <w:r>
        <w:rPr>
          <w:color w:val="606060"/>
          <w:sz w:val="22"/>
        </w:rPr>
        <w:t>module_17 | Grade 8-12 | 5 days</w:t>
      </w:r>
    </w:p>
    <w:p/>
    <w:p>
      <w:pPr>
        <w:pStyle w:val="Heading1"/>
      </w:pPr>
      <w:r>
        <w:t>Career Profiles</w:t>
      </w:r>
    </w:p>
    <w:p>
      <w:pPr>
        <w:pStyle w:val="Heading2"/>
      </w:pPr>
      <w:r>
        <w:t>3D Printing Engineer</w:t>
      </w:r>
    </w:p>
    <w:p>
      <w:pPr>
        <w:pStyle w:val="Heading3"/>
      </w:pPr>
      <w:r>
        <w:t>Daily Work Description</w:t>
      </w:r>
    </w:p>
    <w:p>
      <w:r>
        <w:t>As a 3D Printing Engineer, I design and optimize components for various applications, from automotive parts to medical devices. My day involves working closely with CAD software to create models, running simulations, and selecting appropriate materials for each project. I also oversee the printing process, ensuring quality control and making necessary adjustments based on the properties of the printed objects.</w:t>
      </w:r>
    </w:p>
    <w:p>
      <w:pPr>
        <w:pStyle w:val="Heading3"/>
      </w:pPr>
      <w:r>
        <w:t>Connection To Module Concepts</w:t>
      </w:r>
    </w:p>
    <w:p>
      <w:r>
        <w:t>This role directly utilizes skills related to 3D modeling, material selection, and an understanding of the 3D printing process, all of which are key concepts in the Preparing for 3D Printing module.</w:t>
      </w:r>
    </w:p>
    <w:p>
      <w:pPr>
        <w:pStyle w:val="Heading2"/>
      </w:pPr>
      <w:r>
        <w:t>Product Designer</w:t>
      </w:r>
    </w:p>
    <w:p>
      <w:pPr>
        <w:pStyle w:val="Heading3"/>
      </w:pPr>
      <w:r>
        <w:t>Daily Work Description</w:t>
      </w:r>
    </w:p>
    <w:p>
      <w:r>
        <w:t>In my role as a Product Designer, I focus on creating innovative products that are both functional and aesthetically pleasing. I spend my days brainstorming ideas, sketching concepts, and using 3D modeling software to visualize designs. I often collaborate with engineers to ensure that designs can be effectively produced using 3D printing technology.</w:t>
      </w:r>
    </w:p>
    <w:p>
      <w:pPr>
        <w:pStyle w:val="Heading3"/>
      </w:pPr>
      <w:r>
        <w:t>Connection To Module Concepts</w:t>
      </w:r>
    </w:p>
    <w:p>
      <w:r>
        <w:t>My work relies heavily on the principles of design for 3D printing, including understanding how to optimize designs for the printing process and how to iterate based on feedback from prototypes.</w:t>
      </w:r>
    </w:p>
    <w:p>
      <w:pPr>
        <w:pStyle w:val="Heading2"/>
      </w:pPr>
      <w:r>
        <w:t>Additive Manufacturing Specialist</w:t>
      </w:r>
    </w:p>
    <w:p>
      <w:pPr>
        <w:pStyle w:val="Heading3"/>
      </w:pPr>
      <w:r>
        <w:t>Daily Work Description</w:t>
      </w:r>
    </w:p>
    <w:p>
      <w:r>
        <w:t>As an Additive Manufacturing Specialist, my responsibilities include managing the entire 3D printing workflow, from initial design to final production. I analyze designs for manufacturability, select printing parameters, and troubleshoot issues that arise during the printing process. Additionally, I conduct post-processing to ensure that the final products meet industry standards.</w:t>
      </w:r>
    </w:p>
    <w:p>
      <w:pPr>
        <w:pStyle w:val="Heading3"/>
      </w:pPr>
      <w:r>
        <w:t>Connection To Module Concepts</w:t>
      </w:r>
    </w:p>
    <w:p>
      <w:r>
        <w:t>This position encompasses knowledge of the 3D printing process, material properties, and quality assurance techniques, all of which are integral parts of the Preparing for 3D Printing module.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