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Preparing for 3D Printing</w:t>
      </w:r>
    </w:p>
    <w:p>
      <w:r>
        <w:rPr>
          <w:color w:val="606060"/>
          <w:sz w:val="22"/>
        </w:rPr>
        <w:t>module_17 | Grade 8-12 | 5 days</w:t>
      </w:r>
    </w:p>
    <w:p/>
    <w:p>
      <w:pPr>
        <w:pStyle w:val="Heading1"/>
      </w:pPr>
      <w:r>
        <w:t>Activities</w:t>
      </w:r>
    </w:p>
    <w:p>
      <w:pPr>
        <w:pStyle w:val="Heading2"/>
      </w:pPr>
      <w:r>
        <w:t>Design Your Own 3D Object</w:t>
      </w:r>
    </w:p>
    <w:p>
      <w:pPr>
        <w:pStyle w:val="Heading3"/>
      </w:pPr>
      <w:r>
        <w:t>Description</w:t>
      </w:r>
    </w:p>
    <w:p>
      <w:r>
        <w:t>Using paper and pencil, sketch an object you would like to create in 3D. Think about how it could be useful or fun. Discuss the design with family members.</w:t>
      </w:r>
    </w:p>
    <w:p>
      <w:pPr>
        <w:pStyle w:val="Heading3"/>
      </w:pPr>
      <w:r>
        <w:t>Materials Needed</w:t>
      </w:r>
    </w:p>
    <w:p>
      <w:pPr>
        <w:pStyle w:val="ListBullet"/>
      </w:pPr>
      <w:r>
        <w:t>Paper</w:t>
      </w:r>
    </w:p>
    <w:p>
      <w:pPr>
        <w:pStyle w:val="ListBullet"/>
      </w:pPr>
      <w:r>
        <w:t>Pencil</w:t>
      </w:r>
    </w:p>
    <w:p>
      <w:pPr>
        <w:pStyle w:val="ListBullet"/>
      </w:pPr>
      <w:r>
        <w:t>Eraser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Understanding basic design principles</w:t>
      </w:r>
    </w:p>
    <w:p>
      <w:pPr>
        <w:pStyle w:val="ListBullet"/>
      </w:pPr>
      <w:r>
        <w:t>Enhancing creativity and visualization skills</w:t>
      </w:r>
    </w:p>
    <w:p>
      <w:pPr>
        <w:pStyle w:val="Heading2"/>
      </w:pPr>
      <w:r>
        <w:t>Build a Scale Model</w:t>
      </w:r>
    </w:p>
    <w:p>
      <w:pPr>
        <w:pStyle w:val="Heading3"/>
      </w:pPr>
      <w:r>
        <w:t>Description</w:t>
      </w:r>
    </w:p>
    <w:p>
      <w:r>
        <w:t>Using everyday materials like cardboard, clay, or LEGO bricks, build a scale model of your 3D object design. Pay attention to proportions and details.</w:t>
      </w:r>
    </w:p>
    <w:p>
      <w:pPr>
        <w:pStyle w:val="Heading3"/>
      </w:pPr>
      <w:r>
        <w:t>Materials Needed</w:t>
      </w:r>
    </w:p>
    <w:p>
      <w:pPr>
        <w:pStyle w:val="ListBullet"/>
      </w:pPr>
      <w:r>
        <w:t>Cardboard</w:t>
      </w:r>
    </w:p>
    <w:p>
      <w:pPr>
        <w:pStyle w:val="ListBullet"/>
      </w:pPr>
      <w:r>
        <w:t>Clay</w:t>
      </w:r>
    </w:p>
    <w:p>
      <w:pPr>
        <w:pStyle w:val="ListBullet"/>
      </w:pPr>
      <w:r>
        <w:t>LEGO bricks</w:t>
      </w:r>
    </w:p>
    <w:p>
      <w:pPr>
        <w:pStyle w:val="ListBullet"/>
      </w:pPr>
      <w:r>
        <w:t>Scissors</w:t>
      </w:r>
    </w:p>
    <w:p>
      <w:pPr>
        <w:pStyle w:val="ListBullet"/>
      </w:pPr>
      <w:r>
        <w:t>Glue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Applying measurement concepts</w:t>
      </w:r>
    </w:p>
    <w:p>
      <w:pPr>
        <w:pStyle w:val="ListBullet"/>
      </w:pPr>
      <w:r>
        <w:t>Practicing spatial awareness and construction skills</w:t>
      </w:r>
    </w:p>
    <w:p>
      <w:pPr>
        <w:pStyle w:val="Heading2"/>
      </w:pPr>
      <w:r>
        <w:t>3D Shape Hunt</w:t>
      </w:r>
    </w:p>
    <w:p>
      <w:pPr>
        <w:pStyle w:val="Heading3"/>
      </w:pPr>
      <w:r>
        <w:t>Description</w:t>
      </w:r>
    </w:p>
    <w:p>
      <w:r>
        <w:t>Go on a scavenger hunt around your home or yard to find objects that represent different 3D shapes (cubes, spheres, cylinders, etc.). Take pictures and classify them.</w:t>
      </w:r>
    </w:p>
    <w:p>
      <w:pPr>
        <w:pStyle w:val="Heading3"/>
      </w:pPr>
      <w:r>
        <w:t>Materials Needed</w:t>
      </w:r>
    </w:p>
    <w:p>
      <w:pPr>
        <w:pStyle w:val="ListBullet"/>
      </w:pPr>
      <w:r>
        <w:t>Camera or smartphone</w:t>
      </w:r>
    </w:p>
    <w:p>
      <w:pPr>
        <w:pStyle w:val="ListBullet"/>
      </w:pPr>
      <w:r>
        <w:t>Notebook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Identifying geometric shapes in real-world contexts</w:t>
      </w:r>
    </w:p>
    <w:p>
      <w:pPr>
        <w:pStyle w:val="ListBullet"/>
      </w:pPr>
      <w:r>
        <w:t>Enhancing observational skills</w:t>
      </w:r>
    </w:p>
    <w:p>
      <w:pPr>
        <w:pStyle w:val="Heading2"/>
      </w:pPr>
      <w:r>
        <w:t>Create a 3D Shape Story</w:t>
      </w:r>
    </w:p>
    <w:p>
      <w:pPr>
        <w:pStyle w:val="Heading3"/>
      </w:pPr>
      <w:r>
        <w:t>Description</w:t>
      </w:r>
    </w:p>
    <w:p>
      <w:r>
        <w:t>Write a short story that features different 3D shapes as characters or elements in the plot. Illustrate your story with drawings or cut-outs of the shapes.</w:t>
      </w:r>
    </w:p>
    <w:p>
      <w:pPr>
        <w:pStyle w:val="Heading3"/>
      </w:pPr>
      <w:r>
        <w:t>Materials Needed</w:t>
      </w:r>
    </w:p>
    <w:p>
      <w:pPr>
        <w:pStyle w:val="ListBullet"/>
      </w:pPr>
      <w:r>
        <w:t>Paper</w:t>
      </w:r>
    </w:p>
    <w:p>
      <w:pPr>
        <w:pStyle w:val="ListBullet"/>
      </w:pPr>
      <w:r>
        <w:t>Colored pencils or markers</w:t>
      </w:r>
    </w:p>
    <w:p>
      <w:pPr>
        <w:pStyle w:val="ListBullet"/>
      </w:pPr>
      <w:r>
        <w:t>Scissors</w:t>
      </w:r>
    </w:p>
    <w:p>
      <w:pPr>
        <w:pStyle w:val="ListBullet"/>
      </w:pPr>
      <w:r>
        <w:t>Glue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Encouraging creative writing</w:t>
      </w:r>
    </w:p>
    <w:p>
      <w:pPr>
        <w:pStyle w:val="ListBullet"/>
      </w:pPr>
      <w:r>
        <w:t>Integrating art with geometry concepts</w:t>
      </w:r>
    </w:p>
    <w:p>
      <w:pPr>
        <w:pStyle w:val="Heading2"/>
      </w:pPr>
      <w:r>
        <w:t>Family Design Challenge</w:t>
      </w:r>
    </w:p>
    <w:p>
      <w:pPr>
        <w:pStyle w:val="Heading3"/>
      </w:pPr>
      <w:r>
        <w:t>Description</w:t>
      </w:r>
    </w:p>
    <w:p>
      <w:r>
        <w:t>Organize a family design challenge where each member creates a simple 3D object idea that solves a problem at home. Present ideas and discuss their potential.</w:t>
      </w:r>
    </w:p>
    <w:p>
      <w:pPr>
        <w:pStyle w:val="Heading3"/>
      </w:pPr>
      <w:r>
        <w:t>Materials Needed</w:t>
      </w:r>
    </w:p>
    <w:p>
      <w:pPr>
        <w:pStyle w:val="ListBullet"/>
      </w:pPr>
      <w:r>
        <w:t>Paper</w:t>
      </w:r>
    </w:p>
    <w:p>
      <w:pPr>
        <w:pStyle w:val="ListBullet"/>
      </w:pPr>
      <w:r>
        <w:t>Pencil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Encouraging teamwork and communication</w:t>
      </w:r>
    </w:p>
    <w:p>
      <w:pPr>
        <w:pStyle w:val="ListBullet"/>
      </w:pPr>
      <w:r>
        <w:t>Fostering problem-solving skills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