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Preparing for 3D Printing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