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watertight</w:t>
      </w:r>
    </w:p>
    <w:p>
      <w:pPr>
        <w:pStyle w:val="Heading3"/>
      </w:pPr>
      <w:r>
        <w:t>Definition</w:t>
      </w:r>
    </w:p>
    <w:p>
      <w:r>
        <w:t>A characteristic of a structure or object that prevents the passage of water.</w:t>
      </w:r>
    </w:p>
    <w:p>
      <w:pPr>
        <w:pStyle w:val="Heading3"/>
      </w:pPr>
      <w:r>
        <w:t>Example</w:t>
      </w:r>
    </w:p>
    <w:p>
      <w:r>
        <w:t>A watertight seal is essential for ensuring that a boat remains afloat.</w:t>
      </w:r>
    </w:p>
    <w:p>
      <w:pPr>
        <w:pStyle w:val="Heading3"/>
      </w:pPr>
      <w:r>
        <w:t>Visual Description</w:t>
      </w:r>
    </w:p>
    <w:p>
      <w:r>
        <w:t>An image of a rubber seal around a container, showing how it prevents water from leaking.</w:t>
      </w:r>
    </w:p>
    <w:p>
      <w:pPr>
        <w:pStyle w:val="Heading2"/>
      </w:pPr>
      <w:r>
        <w:t>wall thickness</w:t>
      </w:r>
    </w:p>
    <w:p>
      <w:pPr>
        <w:pStyle w:val="Heading3"/>
      </w:pPr>
      <w:r>
        <w:t>Definition</w:t>
      </w:r>
    </w:p>
    <w:p>
      <w:r>
        <w:t>The measurement of the thickness of a wall in a structure or object, impacting its strength and durability.</w:t>
      </w:r>
    </w:p>
    <w:p>
      <w:pPr>
        <w:pStyle w:val="Heading3"/>
      </w:pPr>
      <w:r>
        <w:t>Example</w:t>
      </w:r>
    </w:p>
    <w:p>
      <w:r>
        <w:t>A wall thickness of 5mm is required for this 3D printed part to withstand pressure.</w:t>
      </w:r>
    </w:p>
    <w:p>
      <w:pPr>
        <w:pStyle w:val="Heading3"/>
      </w:pPr>
      <w:r>
        <w:t>Visual Description</w:t>
      </w:r>
    </w:p>
    <w:p>
      <w:r>
        <w:t>A diagram illustrating a cross-section of a wall, indicating the measurement of its thickness.</w:t>
      </w:r>
    </w:p>
    <w:p>
      <w:pPr>
        <w:pStyle w:val="Heading2"/>
      </w:pPr>
      <w:r>
        <w:t>normal</w:t>
      </w:r>
    </w:p>
    <w:p>
      <w:pPr>
        <w:pStyle w:val="Heading3"/>
      </w:pPr>
      <w:r>
        <w:t>Definition</w:t>
      </w:r>
    </w:p>
    <w:p>
      <w:r>
        <w:t>A vector that is perpendicular to a surface at a given point, often used in calculations related to angles and forces.</w:t>
      </w:r>
    </w:p>
    <w:p>
      <w:pPr>
        <w:pStyle w:val="Heading3"/>
      </w:pPr>
      <w:r>
        <w:t>Example</w:t>
      </w:r>
    </w:p>
    <w:p>
      <w:r>
        <w:t>The normal vector helps determine how light reflects off a surface in computer graphics.</w:t>
      </w:r>
    </w:p>
    <w:p>
      <w:pPr>
        <w:pStyle w:val="Heading3"/>
      </w:pPr>
      <w:r>
        <w:t>Visual Description</w:t>
      </w:r>
    </w:p>
    <w:p>
      <w:r>
        <w:t>An illustration showing a surface with a perpendicular arrow indicating the normal vector.</w:t>
      </w:r>
    </w:p>
    <w:p>
      <w:pPr>
        <w:pStyle w:val="Heading2"/>
      </w:pPr>
      <w:r>
        <w:t>scale</w:t>
      </w:r>
    </w:p>
    <w:p>
      <w:pPr>
        <w:pStyle w:val="Heading3"/>
      </w:pPr>
      <w:r>
        <w:t>Definition</w:t>
      </w:r>
    </w:p>
    <w:p>
      <w:r>
        <w:t>The ratio of the size of an object in a model to the actual size of the object, often used in 3D modeling.</w:t>
      </w:r>
    </w:p>
    <w:p>
      <w:pPr>
        <w:pStyle w:val="Heading3"/>
      </w:pPr>
      <w:r>
        <w:t>Example</w:t>
      </w:r>
    </w:p>
    <w:p>
      <w:r>
        <w:t>The model was created at a scale of 1:10, meaning the model is ten times smaller than the actual object.</w:t>
      </w:r>
    </w:p>
    <w:p>
      <w:pPr>
        <w:pStyle w:val="Heading3"/>
      </w:pPr>
      <w:r>
        <w:t>Visual Description</w:t>
      </w:r>
    </w:p>
    <w:p>
      <w:r>
        <w:t>A side-by-side comparison of a scaled model and the actual object, with a ruler showing the scale ratio.</w:t>
      </w:r>
    </w:p>
    <w:p>
      <w:pPr>
        <w:pStyle w:val="Heading2"/>
      </w:pPr>
      <w:r>
        <w:t>unit</w:t>
      </w:r>
    </w:p>
    <w:p>
      <w:pPr>
        <w:pStyle w:val="Heading3"/>
      </w:pPr>
      <w:r>
        <w:t>Definition</w:t>
      </w:r>
    </w:p>
    <w:p>
      <w:r>
        <w:t>A standard quantity used to specify measurements, such as meters, inches, or grams.</w:t>
      </w:r>
    </w:p>
    <w:p>
      <w:pPr>
        <w:pStyle w:val="Heading3"/>
      </w:pPr>
      <w:r>
        <w:t>Example</w:t>
      </w:r>
    </w:p>
    <w:p>
      <w:r>
        <w:t>Measurements in the project were recorded in millimeters to maintain precision.</w:t>
      </w:r>
    </w:p>
    <w:p>
      <w:pPr>
        <w:pStyle w:val="Heading3"/>
      </w:pPr>
      <w:r>
        <w:t>Visual Description</w:t>
      </w:r>
    </w:p>
    <w:p>
      <w:r>
        <w:t>An image of a ruler or measuring tape with various units marked along its length.</w:t>
      </w:r>
    </w:p>
    <w:p>
      <w:pPr>
        <w:pStyle w:val="Heading2"/>
      </w:pPr>
      <w:r>
        <w:t>slicer</w:t>
      </w:r>
    </w:p>
    <w:p>
      <w:pPr>
        <w:pStyle w:val="Heading3"/>
      </w:pPr>
      <w:r>
        <w:t>Definition</w:t>
      </w:r>
    </w:p>
    <w:p>
      <w:r>
        <w:t>Software that converts a 3D model into instructions for a 3D printer by slicing it into layers.</w:t>
      </w:r>
    </w:p>
    <w:p>
      <w:pPr>
        <w:pStyle w:val="Heading3"/>
      </w:pPr>
      <w:r>
        <w:t>Example</w:t>
      </w:r>
    </w:p>
    <w:p>
      <w:r>
        <w:t>Using a slicer, the designer prepared the model for printing by setting layer height and print speed.</w:t>
      </w:r>
    </w:p>
    <w:p>
      <w:pPr>
        <w:pStyle w:val="Heading3"/>
      </w:pPr>
      <w:r>
        <w:t>Visual Description</w:t>
      </w:r>
    </w:p>
    <w:p>
      <w:r>
        <w:t>A screenshot of slicer software displaying a 3D model with layer outlines visible.</w:t>
      </w:r>
    </w:p>
    <w:p>
      <w:pPr>
        <w:pStyle w:val="Heading2"/>
      </w:pPr>
      <w:r>
        <w:t>support</w:t>
      </w:r>
    </w:p>
    <w:p>
      <w:pPr>
        <w:pStyle w:val="Heading3"/>
      </w:pPr>
      <w:r>
        <w:t>Definition</w:t>
      </w:r>
    </w:p>
    <w:p>
      <w:r>
        <w:t>Temporary structures added to a 3D print to support overhangs and ensure successful printing.</w:t>
      </w:r>
    </w:p>
    <w:p>
      <w:pPr>
        <w:pStyle w:val="Heading3"/>
      </w:pPr>
      <w:r>
        <w:t>Example</w:t>
      </w:r>
    </w:p>
    <w:p>
      <w:r>
        <w:t>Support structures were generated in the slicer to hold the overhang during the print process.</w:t>
      </w:r>
    </w:p>
    <w:p>
      <w:pPr>
        <w:pStyle w:val="Heading3"/>
      </w:pPr>
      <w:r>
        <w:t>Visual Description</w:t>
      </w:r>
    </w:p>
    <w:p>
      <w:r>
        <w:t>An image of a 3D printed object with visible support structures around its overhangs.</w:t>
      </w:r>
    </w:p>
    <w:p>
      <w:pPr>
        <w:pStyle w:val="Heading2"/>
      </w:pPr>
      <w:r>
        <w:t>overhang</w:t>
      </w:r>
    </w:p>
    <w:p>
      <w:pPr>
        <w:pStyle w:val="Heading3"/>
      </w:pPr>
      <w:r>
        <w:t>Definition</w:t>
      </w:r>
    </w:p>
    <w:p>
      <w:r>
        <w:t>A section of a 3D print that extends beyond the base layer without direct support from below.</w:t>
      </w:r>
    </w:p>
    <w:p>
      <w:pPr>
        <w:pStyle w:val="Heading3"/>
      </w:pPr>
      <w:r>
        <w:t>Example</w:t>
      </w:r>
    </w:p>
    <w:p>
      <w:r>
        <w:t>The design included an overhang that required additional support to ensure it printed correctly.</w:t>
      </w:r>
    </w:p>
    <w:p>
      <w:pPr>
        <w:pStyle w:val="Heading3"/>
      </w:pPr>
      <w:r>
        <w:t>Visual Description</w:t>
      </w:r>
    </w:p>
    <w:p>
      <w:r>
        <w:t>An illustration of a 3D model highlighting the overhang areas that need support.</w:t>
      </w:r>
    </w:p>
    <w:p>
      <w:pPr>
        <w:pStyle w:val="Heading2"/>
      </w:pPr>
      <w:r>
        <w:t>layer</w:t>
      </w:r>
    </w:p>
    <w:p>
      <w:pPr>
        <w:pStyle w:val="Heading3"/>
      </w:pPr>
      <w:r>
        <w:t>Definition</w:t>
      </w:r>
    </w:p>
    <w:p>
      <w:r>
        <w:t>A single slice of material in a 3D printing process, with multiple layers building up to create the final object.</w:t>
      </w:r>
    </w:p>
    <w:p>
      <w:pPr>
        <w:pStyle w:val="Heading3"/>
      </w:pPr>
      <w:r>
        <w:t>Example</w:t>
      </w:r>
    </w:p>
    <w:p>
      <w:r>
        <w:t>The object was printed in 100 layers, each layer adding detail to the final product.</w:t>
      </w:r>
    </w:p>
    <w:p>
      <w:pPr>
        <w:pStyle w:val="Heading3"/>
      </w:pPr>
      <w:r>
        <w:t>Visual Description</w:t>
      </w:r>
    </w:p>
    <w:p>
      <w:r>
        <w:t>A diagram showing a 3D printed object with individual layers stacked on top of each other.</w:t>
      </w:r>
    </w:p>
    <w:p>
      <w:pPr>
        <w:pStyle w:val="Heading2"/>
      </w:pPr>
      <w:r>
        <w:t>manufacturability</w:t>
      </w:r>
    </w:p>
    <w:p>
      <w:pPr>
        <w:pStyle w:val="Heading3"/>
      </w:pPr>
      <w:r>
        <w:t>Definition</w:t>
      </w:r>
    </w:p>
    <w:p>
      <w:r>
        <w:t>The ease with which a design can be produced, taking into account factors such as materials, processes, and cost.</w:t>
      </w:r>
    </w:p>
    <w:p>
      <w:pPr>
        <w:pStyle w:val="Heading3"/>
      </w:pPr>
      <w:r>
        <w:t>Example</w:t>
      </w:r>
    </w:p>
    <w:p>
      <w:r>
        <w:t>The design was assessed for manufacturability to ensure it could be produced within budget.</w:t>
      </w:r>
    </w:p>
    <w:p>
      <w:pPr>
        <w:pStyle w:val="Heading3"/>
      </w:pPr>
      <w:r>
        <w:t>Visual Description</w:t>
      </w:r>
    </w:p>
    <w:p>
      <w:r>
        <w:t>An image showing a checklist of factors affecting manufacturability, such as materials and complexity.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