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Module</w:t>
      </w:r>
    </w:p>
    <w:p>
      <w:r>
        <w:t>Vorbereitung für 3D-Druck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lo_17_01</w:t>
      </w:r>
    </w:p>
    <w:p>
      <w:pPr>
        <w:pStyle w:val="Heading3"/>
      </w:pPr>
      <w:r>
        <w:t>Type</w:t>
      </w:r>
    </w:p>
    <w:p>
      <w:r>
        <w:t>Pre-assessment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Erkläre, warum ein visuell akzeptables Modell möglicherweise trotzdem als 3D-druckbares Modell scheitern kann.</w:t>
      </w:r>
    </w:p>
    <w:p>
      <w:pPr>
        <w:pStyle w:val="Heading4"/>
      </w:pPr>
      <w:r>
        <w:t>Responseformat</w:t>
      </w:r>
    </w:p>
    <w:p>
      <w:r>
        <w:t>Textantwort</w:t>
      </w:r>
    </w:p>
    <w:p>
      <w:pPr>
        <w:pStyle w:val="Heading2"/>
      </w:pPr>
      <w:r>
        <w:t>1</w:t>
      </w:r>
    </w:p>
    <w:p>
      <w:pPr>
        <w:pStyle w:val="Heading3"/>
      </w:pPr>
      <w:r>
        <w:t>Type</w:t>
      </w:r>
    </w:p>
    <w:p>
      <w:r>
        <w:t>FormativeAssessment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Überprüfe das folgende Modell auf Maßstab, Einheiten, Dichtheit, Normale, Wandstärke und Basisstabilität. Notiere alle festgestellten Probleme.</w:t>
      </w:r>
    </w:p>
    <w:p>
      <w:pPr>
        <w:pStyle w:val="Heading4"/>
      </w:pPr>
      <w:r>
        <w:t>Responseformat</w:t>
      </w:r>
    </w:p>
    <w:p>
      <w:r>
        <w:t>Checkliste</w:t>
      </w:r>
    </w:p>
    <w:p>
      <w:pPr>
        <w:pStyle w:val="Heading2"/>
      </w:pPr>
      <w:r>
        <w:t>2</w:t>
      </w:r>
    </w:p>
    <w:p>
      <w:pPr>
        <w:pStyle w:val="Heading3"/>
      </w:pPr>
      <w:r>
        <w:t>Type</w:t>
      </w:r>
    </w:p>
    <w:p>
      <w:r>
        <w:t>FormativeAssessment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Analysiere die Vorschau des Slicers des bereitgestellten Modells. Welche potenziellen Druckprobleme kannst du identifizieren?</w:t>
      </w:r>
    </w:p>
    <w:p>
      <w:pPr>
        <w:pStyle w:val="Heading4"/>
      </w:pPr>
      <w:r>
        <w:t>Responseformat</w:t>
      </w:r>
    </w:p>
    <w:p>
      <w:r>
        <w:t>Textantwort</w:t>
      </w:r>
    </w:p>
    <w:p>
      <w:pPr>
        <w:pStyle w:val="Heading2"/>
      </w:pPr>
      <w:r>
        <w:t>3</w:t>
      </w:r>
    </w:p>
    <w:p>
      <w:pPr>
        <w:pStyle w:val="Heading3"/>
      </w:pPr>
      <w:r>
        <w:t>Type</w:t>
      </w:r>
    </w:p>
    <w:p>
      <w:r>
        <w:t>FormativeAssessment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Modifiziere das gescannte Modell, um die Anforderungen an die Fertigung zu erfüllen. Beschreibe die vorgenommenen Änderungen.</w:t>
      </w:r>
    </w:p>
    <w:p>
      <w:pPr>
        <w:pStyle w:val="Heading4"/>
      </w:pPr>
      <w:r>
        <w:t>Responseformat</w:t>
      </w:r>
    </w:p>
    <w:p>
      <w:r>
        <w:t>Textantwort</w:t>
      </w:r>
    </w:p>
    <w:p>
      <w:pPr>
        <w:pStyle w:val="Heading2"/>
      </w:pPr>
      <w:r>
        <w:t>lo_17_05</w:t>
      </w:r>
    </w:p>
    <w:p>
      <w:pPr>
        <w:pStyle w:val="Heading3"/>
      </w:pPr>
      <w:r>
        <w:t>Type</w:t>
      </w:r>
    </w:p>
    <w:p>
      <w:r>
        <w:t>SummativeAssessment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Vergleiche den Druck mit dem Quellobjekt. Bewerte die Abweichungen und erläutere mögliche Ursachen.</w:t>
      </w:r>
    </w:p>
    <w:p>
      <w:pPr>
        <w:pStyle w:val="Heading4"/>
      </w:pPr>
      <w:r>
        <w:t>Responseformat</w:t>
      </w:r>
    </w:p>
    <w:p>
      <w:r>
        <w:t>Textantwort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Description</w:t>
      </w:r>
    </w:p>
    <w:p>
      <w:r>
        <w:t>Verständnis der Anforderungen an 3D-druckbare Modelle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Ausgezeichnet</w:t>
      </w:r>
    </w:p>
    <w:p>
      <w:pPr>
        <w:pStyle w:val="Heading6"/>
      </w:pPr>
      <w:r>
        <w:t>Details</w:t>
      </w:r>
    </w:p>
    <w:p>
      <w:r>
        <w:t>Demonstriert umfassendes Verständnis und erkennt alle kritischen Aspekte.</w:t>
      </w:r>
    </w:p>
    <w:p>
      <w:pPr>
        <w:pStyle w:val="Heading6"/>
      </w:pPr>
      <w:r>
        <w:t>Level</w:t>
      </w:r>
    </w:p>
    <w:p>
      <w:r>
        <w:t>Gut</w:t>
      </w:r>
    </w:p>
    <w:p>
      <w:pPr>
        <w:pStyle w:val="Heading6"/>
      </w:pPr>
      <w:r>
        <w:t>Details</w:t>
      </w:r>
    </w:p>
    <w:p>
      <w:r>
        <w:t>Demonstriert gutes Verständnis, erkennt die meisten kritischen Aspekte.</w:t>
      </w:r>
    </w:p>
    <w:p>
      <w:pPr>
        <w:pStyle w:val="Heading6"/>
      </w:pPr>
      <w:r>
        <w:t>Level</w:t>
      </w:r>
    </w:p>
    <w:p>
      <w:r>
        <w:t>Befriedigend</w:t>
      </w:r>
    </w:p>
    <w:p>
      <w:pPr>
        <w:pStyle w:val="Heading6"/>
      </w:pPr>
      <w:r>
        <w:t>Details</w:t>
      </w:r>
    </w:p>
    <w:p>
      <w:r>
        <w:t>Demonstriert grundlegendes Verständnis, erkennt einige kritische Aspekte.</w:t>
      </w:r>
    </w:p>
    <w:p>
      <w:pPr>
        <w:pStyle w:val="Heading6"/>
      </w:pPr>
      <w:r>
        <w:t>Level</w:t>
      </w:r>
    </w:p>
    <w:p>
      <w:r>
        <w:t>Unzureichend</w:t>
      </w:r>
    </w:p>
    <w:p>
      <w:pPr>
        <w:pStyle w:val="Heading6"/>
      </w:pPr>
      <w:r>
        <w:t>Details</w:t>
      </w:r>
    </w:p>
    <w:p>
      <w:r>
        <w:t>Demonstriert unzureichendes Verständnis und erkennt kaum kritische Aspekte.</w:t>
      </w:r>
    </w:p>
    <w:p>
      <w:pPr>
        <w:pStyle w:val="Heading4"/>
      </w:pPr>
      <w:r>
        <w:t>Description</w:t>
      </w:r>
    </w:p>
    <w:p>
      <w:r>
        <w:t>Präzision bei der Identifizierung von Problemen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Ausgezeichnet</w:t>
      </w:r>
    </w:p>
    <w:p>
      <w:pPr>
        <w:pStyle w:val="Heading6"/>
      </w:pPr>
      <w:r>
        <w:t>Details</w:t>
      </w:r>
    </w:p>
    <w:p>
      <w:r>
        <w:t>Identifiziert alle relevanten Probleme präzise und detailliert.</w:t>
      </w:r>
    </w:p>
    <w:p>
      <w:pPr>
        <w:pStyle w:val="Heading6"/>
      </w:pPr>
      <w:r>
        <w:t>Level</w:t>
      </w:r>
    </w:p>
    <w:p>
      <w:r>
        <w:t>Gut</w:t>
      </w:r>
    </w:p>
    <w:p>
      <w:pPr>
        <w:pStyle w:val="Heading6"/>
      </w:pPr>
      <w:r>
        <w:t>Details</w:t>
      </w:r>
    </w:p>
    <w:p>
      <w:r>
        <w:t>Identifiziert die meisten relevanten Probleme, jedoch mit geringfügigen Unvollständigkeiten.</w:t>
      </w:r>
    </w:p>
    <w:p>
      <w:pPr>
        <w:pStyle w:val="Heading6"/>
      </w:pPr>
      <w:r>
        <w:t>Level</w:t>
      </w:r>
    </w:p>
    <w:p>
      <w:r>
        <w:t>Befriedigend</w:t>
      </w:r>
    </w:p>
    <w:p>
      <w:pPr>
        <w:pStyle w:val="Heading6"/>
      </w:pPr>
      <w:r>
        <w:t>Details</w:t>
      </w:r>
    </w:p>
    <w:p>
      <w:r>
        <w:t>Identifiziert einige Probleme, aber viele relevante Aspekte werden übersehen.</w:t>
      </w:r>
    </w:p>
    <w:p>
      <w:pPr>
        <w:pStyle w:val="Heading6"/>
      </w:pPr>
      <w:r>
        <w:t>Level</w:t>
      </w:r>
    </w:p>
    <w:p>
      <w:r>
        <w:t>Unzureichend</w:t>
      </w:r>
    </w:p>
    <w:p>
      <w:pPr>
        <w:pStyle w:val="Heading6"/>
      </w:pPr>
      <w:r>
        <w:t>Details</w:t>
      </w:r>
    </w:p>
    <w:p>
      <w:r>
        <w:t>Identifiziert kaum Probleme und zeigt wenig Verständnis für die Anforderungen.</w:t>
      </w:r>
    </w:p>
    <w:p>
      <w:pPr>
        <w:pStyle w:val="Heading4"/>
      </w:pPr>
      <w:r>
        <w:t>Description</w:t>
      </w:r>
    </w:p>
    <w:p>
      <w:r>
        <w:t>Fähigkeit zur Modifikation und Anpassung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Ausgezeichnet</w:t>
      </w:r>
    </w:p>
    <w:p>
      <w:pPr>
        <w:pStyle w:val="Heading6"/>
      </w:pPr>
      <w:r>
        <w:t>Details</w:t>
      </w:r>
    </w:p>
    <w:p>
      <w:r>
        <w:t>Modifiziert das Modell kreativ und effektiv, um alle Fertigungsanforderungen zu erfüllen.</w:t>
      </w:r>
    </w:p>
    <w:p>
      <w:pPr>
        <w:pStyle w:val="Heading6"/>
      </w:pPr>
      <w:r>
        <w:t>Level</w:t>
      </w:r>
    </w:p>
    <w:p>
      <w:r>
        <w:t>Gut</w:t>
      </w:r>
    </w:p>
    <w:p>
      <w:pPr>
        <w:pStyle w:val="Heading6"/>
      </w:pPr>
      <w:r>
        <w:t>Details</w:t>
      </w:r>
    </w:p>
    <w:p>
      <w:r>
        <w:t>Modifiziert das Modell erfolgreich, jedoch mit geringfügigen Mängeln.</w:t>
      </w:r>
    </w:p>
    <w:p>
      <w:pPr>
        <w:pStyle w:val="Heading6"/>
      </w:pPr>
      <w:r>
        <w:t>Level</w:t>
      </w:r>
    </w:p>
    <w:p>
      <w:r>
        <w:t>Befriedigend</w:t>
      </w:r>
    </w:p>
    <w:p>
      <w:pPr>
        <w:pStyle w:val="Heading6"/>
      </w:pPr>
      <w:r>
        <w:t>Details</w:t>
      </w:r>
    </w:p>
    <w:p>
      <w:r>
        <w:t>Modifiziert das Modell, erfüllt jedoch nicht alle Anforderungen.</w:t>
      </w:r>
    </w:p>
    <w:p>
      <w:pPr>
        <w:pStyle w:val="Heading6"/>
      </w:pPr>
      <w:r>
        <w:t>Level</w:t>
      </w:r>
    </w:p>
    <w:p>
      <w:r>
        <w:t>Unzureichend</w:t>
      </w:r>
    </w:p>
    <w:p>
      <w:pPr>
        <w:pStyle w:val="Heading6"/>
      </w:pPr>
      <w:r>
        <w:t>Details</w:t>
      </w:r>
    </w:p>
    <w:p>
      <w:r>
        <w:t>Zeigt keine oder nur sehr geringe Fähigkeit zur Modifikation des Modells.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