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Terminologyusage</w:t>
      </w:r>
    </w:p>
    <w:p>
      <w:pPr>
        <w:pStyle w:val="Heading2"/>
      </w:pPr>
      <w:r>
        <w:t>Consistency</w:t>
      </w:r>
    </w:p>
    <w:p>
      <w:r>
        <w:t>Insgesamt konsistent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Terminology</w:t>
      </w:r>
    </w:p>
    <w:p>
      <w:r>
        <w:t>3D-Scannen</w:t>
      </w:r>
    </w:p>
    <w:p>
      <w:pPr>
        <w:pStyle w:val="Heading4"/>
      </w:pPr>
      <w:r>
        <w:t>Usage</w:t>
      </w:r>
    </w:p>
    <w:p>
      <w:r>
        <w:t>Korrekt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Terminology</w:t>
      </w:r>
    </w:p>
    <w:p>
      <w:r>
        <w:t>3D-Scan</w:t>
      </w:r>
    </w:p>
    <w:p>
      <w:pPr>
        <w:pStyle w:val="Heading4"/>
      </w:pPr>
      <w:r>
        <w:t>Usage</w:t>
      </w:r>
    </w:p>
    <w:p>
      <w:r>
        <w:t>Korrekt, jedoch variiert zwischen den Artefakten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Terminology</w:t>
      </w:r>
    </w:p>
    <w:p>
      <w:r>
        <w:t>Dreidimensionales Scannen</w:t>
      </w:r>
    </w:p>
    <w:p>
      <w:pPr>
        <w:pStyle w:val="Heading4"/>
      </w:pPr>
      <w:r>
        <w:t>Usage</w:t>
      </w:r>
    </w:p>
    <w:p>
      <w:r>
        <w:t>Korrekt, jedoch weniger gebräuchlich</w:t>
      </w:r>
    </w:p>
    <w:p>
      <w:pPr>
        <w:pStyle w:val="Heading1"/>
      </w:pPr>
      <w:r>
        <w:t>Learningobjectivealignment</w:t>
      </w:r>
    </w:p>
    <w:p>
      <w:pPr>
        <w:pStyle w:val="Heading2"/>
      </w:pPr>
      <w:r>
        <w:t>Alignment</w:t>
      </w:r>
    </w:p>
    <w:p>
      <w:r>
        <w:t>Insgesamt gut ausgerichtet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Objectives</w:t>
      </w:r>
    </w:p>
    <w:p>
      <w:pPr>
        <w:pStyle w:val="ListBullet"/>
      </w:pPr>
      <w:r>
        <w:t>Verstehen der Grundlagen des 3D-Scannens</w:t>
      </w:r>
    </w:p>
    <w:p>
      <w:pPr>
        <w:pStyle w:val="ListBullet"/>
      </w:pPr>
      <w:r>
        <w:t>Anwenden von 3D-Scan-Techniken</w:t>
      </w:r>
    </w:p>
    <w:p>
      <w:pPr>
        <w:pStyle w:val="Heading4"/>
      </w:pPr>
      <w:r>
        <w:t>Alignment</w:t>
      </w:r>
    </w:p>
    <w:p>
      <w:r>
        <w:t>Hoch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Objectives</w:t>
      </w:r>
    </w:p>
    <w:p>
      <w:pPr>
        <w:pStyle w:val="ListBullet"/>
      </w:pPr>
      <w:r>
        <w:t>Einführung in 3D-Scanning</w:t>
      </w:r>
    </w:p>
    <w:p>
      <w:pPr>
        <w:pStyle w:val="ListBullet"/>
      </w:pPr>
      <w:r>
        <w:t>Praktische Anwendung von Scantechniken</w:t>
      </w:r>
    </w:p>
    <w:p>
      <w:pPr>
        <w:pStyle w:val="Heading4"/>
      </w:pPr>
      <w:r>
        <w:t>Alignment</w:t>
      </w:r>
    </w:p>
    <w:p>
      <w:r>
        <w:t>Hoch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Objectives</w:t>
      </w:r>
    </w:p>
    <w:p>
      <w:pPr>
        <w:pStyle w:val="ListBullet"/>
      </w:pPr>
      <w:r>
        <w:t>Analyse von 3D-Scans</w:t>
      </w:r>
    </w:p>
    <w:p>
      <w:pPr>
        <w:pStyle w:val="ListBullet"/>
      </w:pPr>
      <w:r>
        <w:t>Erstellung von 3D-Modellen</w:t>
      </w:r>
    </w:p>
    <w:p>
      <w:pPr>
        <w:pStyle w:val="Heading4"/>
      </w:pPr>
      <w:r>
        <w:t>Alignment</w:t>
      </w:r>
    </w:p>
    <w:p>
      <w:r>
        <w:t>Mittel, da einige Ziele nicht vollständig abgedeckt sind</w:t>
      </w:r>
    </w:p>
    <w:p>
      <w:pPr>
        <w:pStyle w:val="Heading1"/>
      </w:pPr>
      <w:r>
        <w:t>Sessionstructurealignment</w:t>
      </w:r>
    </w:p>
    <w:p>
      <w:pPr>
        <w:pStyle w:val="Heading2"/>
      </w:pPr>
      <w:r>
        <w:t>Alignment</w:t>
      </w:r>
    </w:p>
    <w:p>
      <w:r>
        <w:t>Gemischte Konsistenz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</w:t>
      </w:r>
    </w:p>
    <w:p>
      <w:r>
        <w:t>Einheitlich und klar gegliedert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Structure</w:t>
      </w:r>
    </w:p>
    <w:p>
      <w:r>
        <w:t>Insgesamt klar, jedoch einige Abschnitte sind unübersichtlich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Structure</w:t>
      </w:r>
    </w:p>
    <w:p>
      <w:r>
        <w:t>Weniger klar strukturiert, könnte von einer besseren Gliederung profitieren</w:t>
      </w:r>
    </w:p>
    <w:p>
      <w:pPr>
        <w:pStyle w:val="Heading1"/>
      </w:pPr>
      <w:r>
        <w:t>Assessmenttoobjectivealignment</w:t>
      </w:r>
    </w:p>
    <w:p>
      <w:pPr>
        <w:pStyle w:val="Heading2"/>
      </w:pPr>
      <w:r>
        <w:t>Alignment</w:t>
      </w:r>
    </w:p>
    <w:p>
      <w:r>
        <w:t>Insgesamt gut, jedoch mit Ausnahmen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Assessments</w:t>
      </w:r>
    </w:p>
    <w:p>
      <w:pPr>
        <w:pStyle w:val="ListBullet"/>
      </w:pPr>
      <w:r>
        <w:t>Quiz zu 3D-Scanning-Techniken</w:t>
      </w:r>
    </w:p>
    <w:p>
      <w:pPr>
        <w:pStyle w:val="ListBullet"/>
      </w:pPr>
      <w:r>
        <w:t>Praktische Übung</w:t>
      </w:r>
    </w:p>
    <w:p>
      <w:pPr>
        <w:pStyle w:val="Heading4"/>
      </w:pPr>
      <w:r>
        <w:t>Alignment</w:t>
      </w:r>
    </w:p>
    <w:p>
      <w:r>
        <w:t>Hoch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Assessments</w:t>
      </w:r>
    </w:p>
    <w:p>
      <w:pPr>
        <w:pStyle w:val="ListBullet"/>
      </w:pPr>
      <w:r>
        <w:t>Theoretische Fragen</w:t>
      </w:r>
    </w:p>
    <w:p>
      <w:pPr>
        <w:pStyle w:val="ListBullet"/>
      </w:pPr>
      <w:r>
        <w:t>Praktische Anwendung</w:t>
      </w:r>
    </w:p>
    <w:p>
      <w:pPr>
        <w:pStyle w:val="Heading4"/>
      </w:pPr>
      <w:r>
        <w:t>Alignment</w:t>
      </w:r>
    </w:p>
    <w:p>
      <w:r>
        <w:t>Hoch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Assessments</w:t>
      </w:r>
    </w:p>
    <w:p>
      <w:pPr>
        <w:pStyle w:val="ListBullet"/>
      </w:pPr>
      <w:r>
        <w:t>Projektarbeit</w:t>
      </w:r>
    </w:p>
    <w:p>
      <w:pPr>
        <w:pStyle w:val="ListBullet"/>
      </w:pPr>
      <w:r>
        <w:t>Reflexionsbericht</w:t>
      </w:r>
    </w:p>
    <w:p>
      <w:pPr>
        <w:pStyle w:val="Heading4"/>
      </w:pPr>
      <w:r>
        <w:t>Alignment</w:t>
      </w:r>
    </w:p>
    <w:p>
      <w:r>
        <w:t>Mittel, da einige Assessments nicht direkt mit den Zielen übereinstimmen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