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3D File Formats</w:t>
      </w:r>
    </w:p>
    <w:p>
      <w:r>
        <w:rPr>
          <w:color w:val="606060"/>
          <w:sz w:val="22"/>
        </w:rPr>
        <w:t>module_18 | Grade 8-12 | 4 days</w:t>
      </w:r>
    </w:p>
    <w:p/>
    <w:p>
      <w:pPr>
        <w:pStyle w:val="Heading1"/>
      </w:pPr>
      <w:r>
        <w:t>Module</w:t>
      </w:r>
    </w:p>
    <w:p>
      <w:r>
        <w:t>3D File Formats</w:t>
      </w:r>
    </w:p>
    <w:p>
      <w:pPr>
        <w:pStyle w:val="Heading1"/>
      </w:pPr>
      <w:r>
        <w:t>Preassessment</w:t>
      </w:r>
    </w:p>
    <w:p>
      <w:pPr>
        <w:pStyle w:val="Heading2"/>
      </w:pPr>
      <w:r>
        <w:t>Title</w:t>
      </w:r>
    </w:p>
    <w:p>
      <w:r>
        <w:t>Pre-Assessment: Understanding 3D File Formats</w:t>
      </w:r>
    </w:p>
    <w:p>
      <w:pPr>
        <w:pStyle w:val="Heading2"/>
      </w:pPr>
      <w:r>
        <w:t>Items</w:t>
      </w:r>
    </w:p>
    <w:p>
      <w:pPr>
        <w:pStyle w:val="Heading4"/>
      </w:pPr>
      <w:r>
        <w:t>Itemid</w:t>
      </w:r>
    </w:p>
    <w:p>
      <w:r>
        <w:t>pa_01</w:t>
      </w:r>
    </w:p>
    <w:p>
      <w:pPr>
        <w:pStyle w:val="Heading4"/>
      </w:pPr>
      <w:r>
        <w:t>Type</w:t>
      </w:r>
    </w:p>
    <w:p>
      <w:r>
        <w:t>Multiple Choice</w:t>
      </w:r>
    </w:p>
    <w:p>
      <w:pPr>
        <w:pStyle w:val="Heading4"/>
      </w:pPr>
      <w:r>
        <w:t>Question</w:t>
      </w:r>
    </w:p>
    <w:p>
      <w:r>
        <w:t>Which 3D file format is primarily used for 3D printing?</w:t>
      </w:r>
    </w:p>
    <w:p>
      <w:pPr>
        <w:pStyle w:val="Heading4"/>
      </w:pPr>
      <w:r>
        <w:t>Options</w:t>
      </w:r>
    </w:p>
    <w:p>
      <w:pPr>
        <w:pStyle w:val="ListBullet"/>
      </w:pPr>
      <w:r>
        <w:t>A) OBJ</w:t>
      </w:r>
    </w:p>
    <w:p>
      <w:pPr>
        <w:pStyle w:val="ListBullet"/>
      </w:pPr>
      <w:r>
        <w:t>B) STL</w:t>
      </w:r>
    </w:p>
    <w:p>
      <w:pPr>
        <w:pStyle w:val="ListBullet"/>
      </w:pPr>
      <w:r>
        <w:t>C) PLY</w:t>
      </w:r>
    </w:p>
    <w:p>
      <w:pPr>
        <w:pStyle w:val="ListBullet"/>
      </w:pPr>
      <w:r>
        <w:t>D) glTF</w:t>
      </w:r>
    </w:p>
    <w:p>
      <w:pPr>
        <w:pStyle w:val="Heading4"/>
      </w:pPr>
      <w:r>
        <w:t>Correctanswer</w:t>
      </w:r>
    </w:p>
    <w:p>
      <w:r>
        <w:t>B) STL</w:t>
      </w:r>
    </w:p>
    <w:p>
      <w:pPr>
        <w:pStyle w:val="Heading4"/>
      </w:pPr>
      <w:r>
        <w:t>Itemid</w:t>
      </w:r>
    </w:p>
    <w:p>
      <w:r>
        <w:t>pa_02</w:t>
      </w:r>
    </w:p>
    <w:p>
      <w:pPr>
        <w:pStyle w:val="Heading4"/>
      </w:pPr>
      <w:r>
        <w:t>Type</w:t>
      </w:r>
    </w:p>
    <w:p>
      <w:r>
        <w:t>True/False</w:t>
      </w:r>
    </w:p>
    <w:p>
      <w:pPr>
        <w:pStyle w:val="Heading4"/>
      </w:pPr>
      <w:r>
        <w:t>Question</w:t>
      </w:r>
    </w:p>
    <w:p>
      <w:r>
        <w:t>The OBJ file format supports color information.</w:t>
      </w:r>
    </w:p>
    <w:p>
      <w:pPr>
        <w:pStyle w:val="Heading4"/>
      </w:pPr>
      <w:r>
        <w:t>Correctanswer</w:t>
      </w:r>
    </w:p>
    <w:p>
      <w:r>
        <w:t>True</w:t>
      </w:r>
    </w:p>
    <w:p>
      <w:pPr>
        <w:pStyle w:val="Heading1"/>
      </w:pPr>
      <w:r>
        <w:t>Formativeassessments</w:t>
      </w:r>
    </w:p>
    <w:p>
      <w:r>
        <w:t>Session: 1</w:t>
      </w:r>
    </w:p>
    <w:p>
      <w:pPr>
        <w:pStyle w:val="Heading3"/>
      </w:pPr>
      <w:r>
        <w:t>Title</w:t>
      </w:r>
    </w:p>
    <w:p>
      <w:r>
        <w:t>Formative Assessment 1: Comparing 3D Formats</w:t>
      </w:r>
    </w:p>
    <w:p>
      <w:pPr>
        <w:pStyle w:val="Heading3"/>
      </w:pPr>
      <w:r>
        <w:t>Items</w:t>
      </w:r>
    </w:p>
    <w:p>
      <w:pPr>
        <w:pStyle w:val="Heading5"/>
      </w:pPr>
      <w:r>
        <w:t>Itemid</w:t>
      </w:r>
    </w:p>
    <w:p>
      <w:r>
        <w:t>fa1_01</w:t>
      </w:r>
    </w:p>
    <w:p>
      <w:pPr>
        <w:pStyle w:val="Heading5"/>
      </w:pPr>
      <w:r>
        <w:t>Type</w:t>
      </w:r>
    </w:p>
    <w:p>
      <w:r>
        <w:t>Short Answer</w:t>
      </w:r>
    </w:p>
    <w:p>
      <w:pPr>
        <w:pStyle w:val="Heading5"/>
      </w:pPr>
      <w:r>
        <w:t>Question</w:t>
      </w:r>
    </w:p>
    <w:p>
      <w:r>
        <w:t>Compare the information stored in STL and PLY file formats. Provide at least two differences.</w:t>
      </w:r>
    </w:p>
    <w:p>
      <w:pPr>
        <w:pStyle w:val="Heading5"/>
      </w:pPr>
      <w:r>
        <w:t>Itemid</w:t>
      </w:r>
    </w:p>
    <w:p>
      <w:r>
        <w:t>fa1_02</w:t>
      </w:r>
    </w:p>
    <w:p>
      <w:pPr>
        <w:pStyle w:val="Heading5"/>
      </w:pPr>
      <w:r>
        <w:t>Type</w:t>
      </w:r>
    </w:p>
    <w:p>
      <w:r>
        <w:t>Matching</w:t>
      </w:r>
    </w:p>
    <w:p>
      <w:pPr>
        <w:pStyle w:val="Heading5"/>
      </w:pPr>
      <w:r>
        <w:t>Question</w:t>
      </w:r>
    </w:p>
    <w:p>
      <w:r>
        <w:t>Match the following file formats with their primary use case.</w:t>
      </w:r>
    </w:p>
    <w:p>
      <w:pPr>
        <w:pStyle w:val="Heading5"/>
      </w:pPr>
      <w:r>
        <w:t>Pairs</w:t>
      </w:r>
    </w:p>
    <w:p>
      <w:pPr>
        <w:pStyle w:val="Heading7"/>
      </w:pPr>
      <w:r>
        <w:t>Format</w:t>
      </w:r>
    </w:p>
    <w:p>
      <w:r>
        <w:t>STL</w:t>
      </w:r>
    </w:p>
    <w:p>
      <w:pPr>
        <w:pStyle w:val="Heading7"/>
      </w:pPr>
      <w:r>
        <w:t>Usecase</w:t>
      </w:r>
    </w:p>
    <w:p>
      <w:r>
        <w:t>3D Printing</w:t>
      </w:r>
    </w:p>
    <w:p>
      <w:pPr>
        <w:pStyle w:val="Heading7"/>
      </w:pPr>
      <w:r>
        <w:t>Format</w:t>
      </w:r>
    </w:p>
    <w:p>
      <w:r>
        <w:t>OBJ</w:t>
      </w:r>
    </w:p>
    <w:p>
      <w:pPr>
        <w:pStyle w:val="Heading7"/>
      </w:pPr>
      <w:r>
        <w:t>Usecase</w:t>
      </w:r>
    </w:p>
    <w:p>
      <w:r>
        <w:t>3D Graphics</w:t>
      </w:r>
    </w:p>
    <w:p>
      <w:pPr>
        <w:pStyle w:val="Heading7"/>
      </w:pPr>
      <w:r>
        <w:t>Format</w:t>
      </w:r>
    </w:p>
    <w:p>
      <w:r>
        <w:t>glTF</w:t>
      </w:r>
    </w:p>
    <w:p>
      <w:pPr>
        <w:pStyle w:val="Heading7"/>
      </w:pPr>
      <w:r>
        <w:t>Usecase</w:t>
      </w:r>
    </w:p>
    <w:p>
      <w:r>
        <w:t>Web Applications</w:t>
      </w:r>
    </w:p>
    <w:p>
      <w:pPr>
        <w:pStyle w:val="Heading7"/>
      </w:pPr>
      <w:r>
        <w:t>Format</w:t>
      </w:r>
    </w:p>
    <w:p>
      <w:r>
        <w:t>PLY</w:t>
      </w:r>
    </w:p>
    <w:p>
      <w:pPr>
        <w:pStyle w:val="Heading7"/>
      </w:pPr>
      <w:r>
        <w:t>Usecase</w:t>
      </w:r>
    </w:p>
    <w:p>
      <w:r>
        <w:t>Point Cloud Data</w:t>
      </w:r>
    </w:p>
    <w:p>
      <w:r>
        <w:t>Session: 2</w:t>
      </w:r>
    </w:p>
    <w:p>
      <w:pPr>
        <w:pStyle w:val="Heading3"/>
      </w:pPr>
      <w:r>
        <w:t>Title</w:t>
      </w:r>
    </w:p>
    <w:p>
      <w:r>
        <w:t>Formative Assessment 2: Understanding Conversion</w:t>
      </w:r>
    </w:p>
    <w:p>
      <w:pPr>
        <w:pStyle w:val="Heading3"/>
      </w:pPr>
      <w:r>
        <w:t>Items</w:t>
      </w:r>
    </w:p>
    <w:p>
      <w:pPr>
        <w:pStyle w:val="Heading5"/>
      </w:pPr>
      <w:r>
        <w:t>Itemid</w:t>
      </w:r>
    </w:p>
    <w:p>
      <w:r>
        <w:t>fa2_01</w:t>
      </w:r>
    </w:p>
    <w:p>
      <w:pPr>
        <w:pStyle w:val="Heading5"/>
      </w:pPr>
      <w:r>
        <w:t>Type</w:t>
      </w:r>
    </w:p>
    <w:p>
      <w:r>
        <w:t>Essay</w:t>
      </w:r>
    </w:p>
    <w:p>
      <w:pPr>
        <w:pStyle w:val="Heading5"/>
      </w:pPr>
      <w:r>
        <w:t>Question</w:t>
      </w:r>
    </w:p>
    <w:p>
      <w:r>
        <w:t>Explain how converting a 3D file format can result in the loss of certain attributes such as color or metadata. Provide examples.</w:t>
      </w:r>
    </w:p>
    <w:p>
      <w:pPr>
        <w:pStyle w:val="Heading5"/>
      </w:pPr>
      <w:r>
        <w:t>Itemid</w:t>
      </w:r>
    </w:p>
    <w:p>
      <w:r>
        <w:t>fa2_02</w:t>
      </w:r>
    </w:p>
    <w:p>
      <w:pPr>
        <w:pStyle w:val="Heading5"/>
      </w:pPr>
      <w:r>
        <w:t>Type</w:t>
      </w:r>
    </w:p>
    <w:p>
      <w:r>
        <w:t>Multiple Choice</w:t>
      </w:r>
    </w:p>
    <w:p>
      <w:pPr>
        <w:pStyle w:val="Heading5"/>
      </w:pPr>
      <w:r>
        <w:t>Question</w:t>
      </w:r>
    </w:p>
    <w:p>
      <w:r>
        <w:t>What is a potential consequence of converting an OBJ file to STL?</w:t>
      </w:r>
    </w:p>
    <w:p>
      <w:pPr>
        <w:pStyle w:val="Heading5"/>
      </w:pPr>
      <w:r>
        <w:t>Options</w:t>
      </w:r>
    </w:p>
    <w:p>
      <w:pPr>
        <w:pStyle w:val="ListBullet"/>
      </w:pPr>
      <w:r>
        <w:t>A) Enhanced color representation</w:t>
      </w:r>
    </w:p>
    <w:p>
      <w:pPr>
        <w:pStyle w:val="ListBullet"/>
      </w:pPr>
      <w:r>
        <w:t>B) Loss of texture information</w:t>
      </w:r>
    </w:p>
    <w:p>
      <w:pPr>
        <w:pStyle w:val="ListBullet"/>
      </w:pPr>
      <w:r>
        <w:t>C) Increased file size</w:t>
      </w:r>
    </w:p>
    <w:p>
      <w:pPr>
        <w:pStyle w:val="ListBullet"/>
      </w:pPr>
      <w:r>
        <w:t>D) Improved printing quality</w:t>
      </w:r>
    </w:p>
    <w:p>
      <w:pPr>
        <w:pStyle w:val="Heading5"/>
      </w:pPr>
      <w:r>
        <w:t>Correctanswer</w:t>
      </w:r>
    </w:p>
    <w:p>
      <w:r>
        <w:t>B) Loss of texture information</w:t>
      </w:r>
    </w:p>
    <w:p>
      <w:r>
        <w:t>Session: 3</w:t>
      </w:r>
    </w:p>
    <w:p>
      <w:pPr>
        <w:pStyle w:val="Heading3"/>
      </w:pPr>
      <w:r>
        <w:t>Title</w:t>
      </w:r>
    </w:p>
    <w:p>
      <w:r>
        <w:t>Formative Assessment 3: Inspecting 3D File Content</w:t>
      </w:r>
    </w:p>
    <w:p>
      <w:pPr>
        <w:pStyle w:val="Heading3"/>
      </w:pPr>
      <w:r>
        <w:t>Items</w:t>
      </w:r>
    </w:p>
    <w:p>
      <w:pPr>
        <w:pStyle w:val="Heading5"/>
      </w:pPr>
      <w:r>
        <w:t>Itemid</w:t>
      </w:r>
    </w:p>
    <w:p>
      <w:r>
        <w:t>fa3_01</w:t>
      </w:r>
    </w:p>
    <w:p>
      <w:pPr>
        <w:pStyle w:val="Heading5"/>
      </w:pPr>
      <w:r>
        <w:t>Type</w:t>
      </w:r>
    </w:p>
    <w:p>
      <w:r>
        <w:t>Practical Task</w:t>
      </w:r>
    </w:p>
    <w:p>
      <w:pPr>
        <w:pStyle w:val="Heading5"/>
      </w:pPr>
      <w:r>
        <w:t>Question</w:t>
      </w:r>
    </w:p>
    <w:p>
      <w:r>
        <w:t>Open a simple text-based 3D file (e.g., an OBJ file) and identify key structures such as vertices and faces. List them.</w:t>
      </w:r>
    </w:p>
    <w:p>
      <w:pPr>
        <w:pStyle w:val="Heading5"/>
      </w:pPr>
      <w:r>
        <w:t>Itemid</w:t>
      </w:r>
    </w:p>
    <w:p>
      <w:r>
        <w:t>fa3_02</w:t>
      </w:r>
    </w:p>
    <w:p>
      <w:pPr>
        <w:pStyle w:val="Heading5"/>
      </w:pPr>
      <w:r>
        <w:t>Type</w:t>
      </w:r>
    </w:p>
    <w:p>
      <w:r>
        <w:t>Short Answer</w:t>
      </w:r>
    </w:p>
    <w:p>
      <w:pPr>
        <w:pStyle w:val="Heading5"/>
      </w:pPr>
      <w:r>
        <w:t>Question</w:t>
      </w:r>
    </w:p>
    <w:p>
      <w:r>
        <w:t>What key information is typically found in the header of a PLY file?</w:t>
      </w:r>
    </w:p>
    <w:p>
      <w:pPr>
        <w:pStyle w:val="Heading1"/>
      </w:pPr>
      <w:r>
        <w:t>Summativeassessment</w:t>
      </w:r>
    </w:p>
    <w:p>
      <w:pPr>
        <w:pStyle w:val="Heading2"/>
      </w:pPr>
      <w:r>
        <w:t>Title</w:t>
      </w:r>
    </w:p>
    <w:p>
      <w:r>
        <w:t>Summative Assessment: 3D File Formats</w:t>
      </w:r>
    </w:p>
    <w:p>
      <w:pPr>
        <w:pStyle w:val="Heading2"/>
      </w:pPr>
      <w:r>
        <w:t>Items</w:t>
      </w:r>
    </w:p>
    <w:p>
      <w:pPr>
        <w:pStyle w:val="Heading4"/>
      </w:pPr>
      <w:r>
        <w:t>Itemid</w:t>
      </w:r>
    </w:p>
    <w:p>
      <w:r>
        <w:t>sa_01</w:t>
      </w:r>
    </w:p>
    <w:p>
      <w:pPr>
        <w:pStyle w:val="Heading4"/>
      </w:pPr>
      <w:r>
        <w:t>Type</w:t>
      </w:r>
    </w:p>
    <w:p>
      <w:r>
        <w:t>Essay</w:t>
      </w:r>
    </w:p>
    <w:p>
      <w:pPr>
        <w:pStyle w:val="Heading4"/>
      </w:pPr>
      <w:r>
        <w:t>Question</w:t>
      </w:r>
    </w:p>
    <w:p>
      <w:r>
        <w:t>Discuss the implications of using different 3D file formats in various industries (e.g., gaming, manufacturing, virtual reality). Include at least three different formats.</w:t>
      </w:r>
    </w:p>
    <w:p>
      <w:pPr>
        <w:pStyle w:val="Heading4"/>
      </w:pPr>
      <w:r>
        <w:t>Itemid</w:t>
      </w:r>
    </w:p>
    <w:p>
      <w:r>
        <w:t>sa_02</w:t>
      </w:r>
    </w:p>
    <w:p>
      <w:pPr>
        <w:pStyle w:val="Heading4"/>
      </w:pPr>
      <w:r>
        <w:t>Type</w:t>
      </w:r>
    </w:p>
    <w:p>
      <w:r>
        <w:t>Case Study</w:t>
      </w:r>
    </w:p>
    <w:p>
      <w:pPr>
        <w:pStyle w:val="Heading4"/>
      </w:pPr>
      <w:r>
        <w:t>Question</w:t>
      </w:r>
    </w:p>
    <w:p>
      <w:r>
        <w:t>Given a scenario where a company needs to exchange 3D models between different software, develop an exchange plan that preserves necessary information. Consider the file formats and potential conversion issues.</w:t>
      </w:r>
    </w:p>
    <w:p>
      <w:pPr>
        <w:pStyle w:val="Heading1"/>
      </w:pPr>
      <w:r>
        <w:t>Performancetaskrubric</w:t>
      </w:r>
    </w:p>
    <w:p>
      <w:pPr>
        <w:pStyle w:val="Heading2"/>
      </w:pPr>
      <w:r>
        <w:t>Criteria</w:t>
      </w:r>
    </w:p>
    <w:p>
      <w:pPr>
        <w:pStyle w:val="Heading4"/>
      </w:pPr>
      <w:r>
        <w:t>Criterionid</w:t>
      </w:r>
    </w:p>
    <w:p>
      <w:r>
        <w:t>rubric_01</w:t>
      </w:r>
    </w:p>
    <w:p>
      <w:pPr>
        <w:pStyle w:val="Heading4"/>
      </w:pPr>
      <w:r>
        <w:t>Description</w:t>
      </w:r>
    </w:p>
    <w:p>
      <w:r>
        <w:t>Clarity of Information Preservation Plan</w:t>
      </w:r>
    </w:p>
    <w:p>
      <w:pPr>
        <w:pStyle w:val="Heading4"/>
      </w:pPr>
      <w:r>
        <w:t>Levels</w:t>
      </w:r>
    </w:p>
    <w:p>
      <w:pPr>
        <w:pStyle w:val="Heading5"/>
      </w:pPr>
      <w:r>
        <w:t>Exemplary</w:t>
      </w:r>
    </w:p>
    <w:p>
      <w:r>
        <w:t>The plan clearly identifies necessary information and explains how it will be preserved.</w:t>
      </w:r>
    </w:p>
    <w:p>
      <w:pPr>
        <w:pStyle w:val="Heading5"/>
      </w:pPr>
      <w:r>
        <w:t>Proficient</w:t>
      </w:r>
    </w:p>
    <w:p>
      <w:r>
        <w:t>The plan identifies necessary information but lacks detail on preservation methods.</w:t>
      </w:r>
    </w:p>
    <w:p>
      <w:pPr>
        <w:pStyle w:val="Heading5"/>
      </w:pPr>
      <w:r>
        <w:t>Needs Improvement</w:t>
      </w:r>
    </w:p>
    <w:p>
      <w:r>
        <w:t>The plan is vague and does not clearly identify necessary information.</w:t>
      </w:r>
    </w:p>
    <w:p>
      <w:pPr>
        <w:pStyle w:val="Heading4"/>
      </w:pPr>
      <w:r>
        <w:t>Criterionid</w:t>
      </w:r>
    </w:p>
    <w:p>
      <w:r>
        <w:t>rubric_02</w:t>
      </w:r>
    </w:p>
    <w:p>
      <w:pPr>
        <w:pStyle w:val="Heading4"/>
      </w:pPr>
      <w:r>
        <w:t>Description</w:t>
      </w:r>
    </w:p>
    <w:p>
      <w:r>
        <w:t>Understanding of File Formats</w:t>
      </w:r>
    </w:p>
    <w:p>
      <w:pPr>
        <w:pStyle w:val="Heading4"/>
      </w:pPr>
      <w:r>
        <w:t>Levels</w:t>
      </w:r>
    </w:p>
    <w:p>
      <w:pPr>
        <w:pStyle w:val="Heading5"/>
      </w:pPr>
      <w:r>
        <w:t>Exemplary</w:t>
      </w:r>
    </w:p>
    <w:p>
      <w:r>
        <w:t>Demonstrates a thorough understanding of the differences between 3D file formats.</w:t>
      </w:r>
    </w:p>
    <w:p>
      <w:pPr>
        <w:pStyle w:val="Heading5"/>
      </w:pPr>
      <w:r>
        <w:t>Proficient</w:t>
      </w:r>
    </w:p>
    <w:p>
      <w:r>
        <w:t>Demonstrates a general understanding with minor inaccuracies.</w:t>
      </w:r>
    </w:p>
    <w:p>
      <w:pPr>
        <w:pStyle w:val="Heading5"/>
      </w:pPr>
      <w:r>
        <w:t>Needs Improvement</w:t>
      </w:r>
    </w:p>
    <w:p>
      <w:r>
        <w:t>Demonstrates limited understanding of file format differences.</w:t>
      </w:r>
    </w:p>
    <w:p>
      <w:pPr>
        <w:pStyle w:val="Heading4"/>
      </w:pPr>
      <w:r>
        <w:t>Criterionid</w:t>
      </w:r>
    </w:p>
    <w:p>
      <w:r>
        <w:t>rubric_03</w:t>
      </w:r>
    </w:p>
    <w:p>
      <w:pPr>
        <w:pStyle w:val="Heading4"/>
      </w:pPr>
      <w:r>
        <w:t>Description</w:t>
      </w:r>
    </w:p>
    <w:p>
      <w:r>
        <w:t>Application of Technical Knowledge</w:t>
      </w:r>
    </w:p>
    <w:p>
      <w:pPr>
        <w:pStyle w:val="Heading4"/>
      </w:pPr>
      <w:r>
        <w:t>Levels</w:t>
      </w:r>
    </w:p>
    <w:p>
      <w:pPr>
        <w:pStyle w:val="Heading5"/>
      </w:pPr>
      <w:r>
        <w:t>Exemplary</w:t>
      </w:r>
    </w:p>
    <w:p>
      <w:r>
        <w:t>Effectively applies technical knowledge to real-world scenarios.</w:t>
      </w:r>
    </w:p>
    <w:p>
      <w:pPr>
        <w:pStyle w:val="Heading5"/>
      </w:pPr>
      <w:r>
        <w:t>Proficient</w:t>
      </w:r>
    </w:p>
    <w:p>
      <w:r>
        <w:t>Applies technical knowledge with minor errors.</w:t>
      </w:r>
    </w:p>
    <w:p>
      <w:pPr>
        <w:pStyle w:val="Heading5"/>
      </w:pPr>
      <w:r>
        <w:t>Needs Improvement</w:t>
      </w:r>
    </w:p>
    <w:p>
      <w:r>
        <w:t>Shows limited application of technical knowledge.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