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Module</w:t>
      </w:r>
    </w:p>
    <w:p>
      <w:r>
        <w:t>3D File Formats</w:t>
      </w:r>
    </w:p>
    <w:p>
      <w:pPr>
        <w:pStyle w:val="Heading1"/>
      </w:pPr>
      <w:r>
        <w:t>Extensionactivities</w:t>
      </w:r>
    </w:p>
    <w:p>
      <w:pPr>
        <w:pStyle w:val="Heading3"/>
      </w:pPr>
      <w:r>
        <w:t>Activitytitle</w:t>
      </w:r>
    </w:p>
    <w:p>
      <w:r>
        <w:t>3D Shape Scavenger Hunt</w:t>
      </w:r>
    </w:p>
    <w:p>
      <w:pPr>
        <w:pStyle w:val="Heading3"/>
      </w:pPr>
      <w:r>
        <w:t>Description</w:t>
      </w:r>
    </w:p>
    <w:p>
      <w:r>
        <w:t>Create a list of different 3D shapes (e.g., cube, sphere, cylinder) and go on a scavenger hunt around your home or neighborhood to find objects that match those shapes. Take photos of each object and categorize them.</w:t>
      </w:r>
    </w:p>
    <w:p>
      <w:pPr>
        <w:pStyle w:val="Heading3"/>
      </w:pPr>
      <w:r>
        <w:t>Materialsneeded</w:t>
      </w:r>
    </w:p>
    <w:p>
      <w:pPr>
        <w:pStyle w:val="ListBullet"/>
      </w:pPr>
      <w:r>
        <w:t>Paper</w:t>
      </w:r>
    </w:p>
    <w:p>
      <w:pPr>
        <w:pStyle w:val="ListBullet"/>
      </w:pPr>
      <w:r>
        <w:t>Pen or pencil</w:t>
      </w:r>
    </w:p>
    <w:p>
      <w:pPr>
        <w:pStyle w:val="ListBullet"/>
      </w:pPr>
      <w:r>
        <w:t>Camera or smartphone</w:t>
      </w:r>
    </w:p>
    <w:p>
      <w:pPr>
        <w:pStyle w:val="Heading3"/>
      </w:pPr>
      <w:r>
        <w:t>Learningoutcomes</w:t>
      </w:r>
    </w:p>
    <w:p>
      <w:pPr>
        <w:pStyle w:val="ListBullet"/>
      </w:pPr>
      <w:r>
        <w:t>Identify and classify 3D shapes in real-world objects.</w:t>
      </w:r>
    </w:p>
    <w:p>
      <w:pPr>
        <w:pStyle w:val="ListBullet"/>
      </w:pPr>
      <w:r>
        <w:t>Understand the characteristics of different 3D file formats based on their shapes.</w:t>
      </w:r>
    </w:p>
    <w:p>
      <w:pPr>
        <w:pStyle w:val="Heading3"/>
      </w:pPr>
      <w:r>
        <w:t>Activitytitle</w:t>
      </w:r>
    </w:p>
    <w:p>
      <w:r>
        <w:t>DIY 3D Model Creation</w:t>
      </w:r>
    </w:p>
    <w:p>
      <w:pPr>
        <w:pStyle w:val="Heading3"/>
      </w:pPr>
      <w:r>
        <w:t>Description</w:t>
      </w:r>
    </w:p>
    <w:p>
      <w:r>
        <w:t>Using recyclable materials (like cardboard, plastic bottles, or paper), create your own 3D models of simple objects. Once your models are built, sketch them and label their dimensions.</w:t>
      </w:r>
    </w:p>
    <w:p>
      <w:pPr>
        <w:pStyle w:val="Heading3"/>
      </w:pPr>
      <w:r>
        <w:t>Materialsneeded</w:t>
      </w:r>
    </w:p>
    <w:p>
      <w:pPr>
        <w:pStyle w:val="ListBullet"/>
      </w:pPr>
      <w:r>
        <w:t>Recyclable materials</w:t>
      </w:r>
    </w:p>
    <w:p>
      <w:pPr>
        <w:pStyle w:val="ListBullet"/>
      </w:pPr>
      <w:r>
        <w:t>Scissors</w:t>
      </w:r>
    </w:p>
    <w:p>
      <w:pPr>
        <w:pStyle w:val="ListBullet"/>
      </w:pPr>
      <w:r>
        <w:t>Glue or tape</w:t>
      </w:r>
    </w:p>
    <w:p>
      <w:pPr>
        <w:pStyle w:val="ListBullet"/>
      </w:pPr>
      <w:r>
        <w:t>Ruler</w:t>
      </w:r>
    </w:p>
    <w:p>
      <w:pPr>
        <w:pStyle w:val="ListBullet"/>
      </w:pPr>
      <w:r>
        <w:t>Sketchbook or paper</w:t>
      </w:r>
    </w:p>
    <w:p>
      <w:pPr>
        <w:pStyle w:val="Heading3"/>
      </w:pPr>
      <w:r>
        <w:t>Learningoutcomes</w:t>
      </w:r>
    </w:p>
    <w:p>
      <w:pPr>
        <w:pStyle w:val="ListBullet"/>
      </w:pPr>
      <w:r>
        <w:t>Apply knowledge of 3D shapes to create physical models.</w:t>
      </w:r>
    </w:p>
    <w:p>
      <w:pPr>
        <w:pStyle w:val="ListBullet"/>
      </w:pPr>
      <w:r>
        <w:t>Practice measuring and labeling dimensions.</w:t>
      </w:r>
    </w:p>
    <w:p>
      <w:pPr>
        <w:pStyle w:val="Heading3"/>
      </w:pPr>
      <w:r>
        <w:t>Activitytitle</w:t>
      </w:r>
    </w:p>
    <w:p>
      <w:r>
        <w:t>Exploring 3D File Formats Online</w:t>
      </w:r>
    </w:p>
    <w:p>
      <w:pPr>
        <w:pStyle w:val="Heading3"/>
      </w:pPr>
      <w:r>
        <w:t>Description</w:t>
      </w:r>
    </w:p>
    <w:p>
      <w:r>
        <w:t>Research different 3D file formats online (e.g., STL, OBJ, FBX). Create a presentation or poster that describes at least three different formats, including their uses and advantages.</w:t>
      </w:r>
    </w:p>
    <w:p>
      <w:pPr>
        <w:pStyle w:val="Heading3"/>
      </w:pPr>
      <w:r>
        <w:t>Materialsneeded</w:t>
      </w:r>
    </w:p>
    <w:p>
      <w:pPr>
        <w:pStyle w:val="ListBullet"/>
      </w:pPr>
      <w:r>
        <w:t>Computer or tablet with internet access</w:t>
      </w:r>
    </w:p>
    <w:p>
      <w:pPr>
        <w:pStyle w:val="ListBullet"/>
      </w:pPr>
      <w:r>
        <w:t>Presentation software or art supplies for poster</w:t>
      </w:r>
    </w:p>
    <w:p>
      <w:pPr>
        <w:pStyle w:val="Heading3"/>
      </w:pPr>
      <w:r>
        <w:t>Learningoutcomes</w:t>
      </w:r>
    </w:p>
    <w:p>
      <w:pPr>
        <w:pStyle w:val="ListBullet"/>
      </w:pPr>
      <w:r>
        <w:t>Differentiate between various 3D file formats.</w:t>
      </w:r>
    </w:p>
    <w:p>
      <w:pPr>
        <w:pStyle w:val="ListBullet"/>
      </w:pPr>
      <w:r>
        <w:t>Understand the applications of different formats in technology and design.</w:t>
      </w:r>
    </w:p>
    <w:p>
      <w:pPr>
        <w:pStyle w:val="Heading3"/>
      </w:pPr>
      <w:r>
        <w:t>Activitytitle</w:t>
      </w:r>
    </w:p>
    <w:p>
      <w:r>
        <w:t>3D Printing Simulation</w:t>
      </w:r>
    </w:p>
    <w:p>
      <w:pPr>
        <w:pStyle w:val="Heading3"/>
      </w:pPr>
      <w:r>
        <w:t>Description</w:t>
      </w:r>
    </w:p>
    <w:p>
      <w:r>
        <w:t>Use a free online 3D modeling tool (like Tinkercad) to create a simple 3D model. After designing, discuss what file format you would save it in and why.</w:t>
      </w:r>
    </w:p>
    <w:p>
      <w:pPr>
        <w:pStyle w:val="Heading3"/>
      </w:pPr>
      <w:r>
        <w:t>Materialsneeded</w:t>
      </w:r>
    </w:p>
    <w:p>
      <w:pPr>
        <w:pStyle w:val="ListBullet"/>
      </w:pPr>
      <w:r>
        <w:t>Computer or tablet with internet access</w:t>
      </w:r>
    </w:p>
    <w:p>
      <w:pPr>
        <w:pStyle w:val="ListBullet"/>
      </w:pPr>
      <w:r>
        <w:t>Access to Tinkercad or similar tool</w:t>
      </w:r>
    </w:p>
    <w:p>
      <w:pPr>
        <w:pStyle w:val="Heading3"/>
      </w:pPr>
      <w:r>
        <w:t>Learningoutcomes</w:t>
      </w:r>
    </w:p>
    <w:p>
      <w:pPr>
        <w:pStyle w:val="ListBullet"/>
      </w:pPr>
      <w:r>
        <w:t>Gain experience in 3D modeling software.</w:t>
      </w:r>
    </w:p>
    <w:p>
      <w:pPr>
        <w:pStyle w:val="ListBullet"/>
      </w:pPr>
      <w:r>
        <w:t>Learn about the importance of file formats in digital design.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