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Flagged Issues</w:t>
      </w:r>
    </w:p>
    <w:p>
      <w:pPr>
        <w:pStyle w:val="Heading4"/>
      </w:pPr>
      <w:r>
        <w:t>Description</w:t>
      </w:r>
    </w:p>
    <w:p>
      <w:r>
        <w:t>The module states that 3D scanning captures color information using infrared light, which is inaccurate.</w:t>
      </w:r>
    </w:p>
    <w:p>
      <w:pPr>
        <w:pStyle w:val="Heading4"/>
      </w:pPr>
      <w:r>
        <w:t>Correct Information</w:t>
      </w:r>
    </w:p>
    <w:p>
      <w:r>
        <w:t>3D scanning typically uses laser light or structured light for capturing geometric data, and color information is captured using standard RGB cameras, not infrared light.</w:t>
      </w:r>
    </w:p>
    <w:p>
      <w:pPr>
        <w:pStyle w:val="Heading4"/>
      </w:pPr>
      <w:r>
        <w:t>Severity</w:t>
      </w:r>
    </w:p>
    <w:p>
      <w:r>
        <w:t>high</w:t>
      </w:r>
    </w:p>
    <w:p>
      <w:pPr>
        <w:pStyle w:val="Heading4"/>
      </w:pPr>
      <w:r>
        <w:t>Description</w:t>
      </w:r>
    </w:p>
    <w:p>
      <w:r>
        <w:t>The explanation of how point clouds are generated is overly simplified and lacks detail on the triangulation process.</w:t>
      </w:r>
    </w:p>
    <w:p>
      <w:pPr>
        <w:pStyle w:val="Heading4"/>
      </w:pPr>
      <w:r>
        <w:t>Correct Information</w:t>
      </w:r>
    </w:p>
    <w:p>
      <w:r>
        <w:t>Point clouds are generated through techniques such as laser triangulation or time-of-flight, which should be elaborated for accuracy.</w:t>
      </w:r>
    </w:p>
    <w:p>
      <w:pPr>
        <w:pStyle w:val="Heading4"/>
      </w:pPr>
      <w:r>
        <w:t>Severity</w:t>
      </w:r>
    </w:p>
    <w:p>
      <w:r>
        <w:t>medium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Strengths</w:t>
      </w:r>
    </w:p>
    <w:p>
      <w:pPr>
        <w:pStyle w:val="Heading4"/>
      </w:pPr>
      <w:r>
        <w:t>Description</w:t>
      </w:r>
    </w:p>
    <w:p>
      <w:r>
        <w:t>The module includes interactive activities that engage students in hands-on learning.</w:t>
      </w:r>
    </w:p>
    <w:p>
      <w:pPr>
        <w:pStyle w:val="Heading4"/>
      </w:pPr>
      <w:r>
        <w:t>Evidence</w:t>
      </w:r>
    </w:p>
    <w:p>
      <w:r>
        <w:t>Students can use 3D scanning devices to create their own models, which enhances understanding of the technology.</w:t>
      </w:r>
    </w:p>
    <w:p>
      <w:pPr>
        <w:pStyle w:val="Heading4"/>
      </w:pPr>
      <w:r>
        <w:t>Description</w:t>
      </w:r>
    </w:p>
    <w:p>
      <w:r>
        <w:t>Concepts are presented in a logical sequence that builds upon prior knowledge.</w:t>
      </w:r>
    </w:p>
    <w:p>
      <w:pPr>
        <w:pStyle w:val="Heading4"/>
      </w:pPr>
      <w:r>
        <w:t>Evidence</w:t>
      </w:r>
    </w:p>
    <w:p>
      <w:r>
        <w:t>The introduction of basic geometry before moving on to complex 3D scanning applications.</w:t>
      </w:r>
    </w:p>
    <w:p>
      <w:pPr>
        <w:pStyle w:val="Heading2"/>
      </w:pPr>
      <w:r>
        <w:t>Areas For Improvement</w:t>
      </w:r>
    </w:p>
    <w:p>
      <w:pPr>
        <w:pStyle w:val="Heading4"/>
      </w:pPr>
      <w:r>
        <w:t>Description</w:t>
      </w:r>
    </w:p>
    <w:p>
      <w:r>
        <w:t>Some explanations lack depth and could benefit from additional examples or analogies.</w:t>
      </w:r>
    </w:p>
    <w:p>
      <w:pPr>
        <w:pStyle w:val="Heading4"/>
      </w:pPr>
      <w:r>
        <w:t>Suggestions</w:t>
      </w:r>
    </w:p>
    <w:p>
      <w:r>
        <w:t>Incorporate real-world applications of 3D scanning to enhance relevance and understanding.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Inconsistencies</w:t>
      </w:r>
    </w:p>
    <w:p>
      <w:pPr>
        <w:pStyle w:val="Heading4"/>
      </w:pPr>
      <w:r>
        <w:t>Description</w:t>
      </w:r>
    </w:p>
    <w:p>
      <w:r>
        <w:t>Different artifacts use varying definitions for '3D scanning', which can confuse learners.</w:t>
      </w:r>
    </w:p>
    <w:p>
      <w:pPr>
        <w:pStyle w:val="Heading4"/>
      </w:pPr>
      <w:r>
        <w:t>Suggestions</w:t>
      </w:r>
    </w:p>
    <w:p>
      <w:r>
        <w:t>Standardize the definition across all artifacts to ensure clarity.</w:t>
      </w:r>
    </w:p>
    <w:p>
      <w:pPr>
        <w:pStyle w:val="Heading4"/>
      </w:pPr>
      <w:r>
        <w:t>Description</w:t>
      </w:r>
    </w:p>
    <w:p>
      <w:r>
        <w:t>One artifact refers to '3D modeling' as a synonym for '3D scanning', which is not technically accurate.</w:t>
      </w:r>
    </w:p>
    <w:p>
      <w:pPr>
        <w:pStyle w:val="Heading4"/>
      </w:pPr>
      <w:r>
        <w:t>Suggestions</w:t>
      </w:r>
    </w:p>
    <w:p>
      <w:r>
        <w:t>Clarify the distinction between 3D scanning (capturing data) and 3D modeling (creating representations).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Inconsistencies</w:t>
      </w:r>
    </w:p>
    <w:p>
      <w:pPr>
        <w:pStyle w:val="Heading4"/>
      </w:pPr>
      <w:r>
        <w:t>Description</w:t>
      </w:r>
    </w:p>
    <w:p>
      <w:r>
        <w:t>The term 'point cloud' is used interchangeably with 'mesh' in some materials, which is misleading.</w:t>
      </w:r>
    </w:p>
    <w:p>
      <w:pPr>
        <w:pStyle w:val="Heading4"/>
      </w:pPr>
      <w:r>
        <w:t>Suggestions</w:t>
      </w:r>
    </w:p>
    <w:p>
      <w:r>
        <w:t>Clearly define both terms and explain their differences in the context of 3D scanning.</w:t>
      </w:r>
    </w:p>
    <w:p>
      <w:pPr>
        <w:pStyle w:val="Heading4"/>
      </w:pPr>
      <w:r>
        <w:t>Description</w:t>
      </w:r>
    </w:p>
    <w:p>
      <w:r>
        <w:t>The term 'resolution' is used in different contexts without clarification, leading to potential misunderstanding.</w:t>
      </w:r>
    </w:p>
    <w:p>
      <w:pPr>
        <w:pStyle w:val="Heading4"/>
      </w:pPr>
      <w:r>
        <w:t>Suggestions</w:t>
      </w:r>
    </w:p>
    <w:p>
      <w:r>
        <w:t>Provide a clear explanation of how resolution applies to both scans and final outputs.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