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3D File Formats</w:t>
      </w:r>
    </w:p>
    <w:p>
      <w:r>
        <w:rPr>
          <w:color w:val="606060"/>
          <w:sz w:val="22"/>
        </w:rPr>
        <w:t>module_18 | Grade 8-12 | 4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file format</w:t>
      </w:r>
    </w:p>
    <w:p>
      <w:pPr>
        <w:pStyle w:val="Heading3"/>
      </w:pPr>
      <w:r>
        <w:t>Definition</w:t>
      </w:r>
    </w:p>
    <w:p>
      <w:r>
        <w:t>A specific way in which data is encoded for storage in a computer file.</w:t>
      </w:r>
    </w:p>
    <w:p>
      <w:pPr>
        <w:pStyle w:val="Heading3"/>
      </w:pPr>
      <w:r>
        <w:t>Example</w:t>
      </w:r>
    </w:p>
    <w:p>
      <w:r>
        <w:t>Common file formats for 3D models include STL, OBJ, and PLY.</w:t>
      </w:r>
    </w:p>
    <w:p>
      <w:pPr>
        <w:pStyle w:val="Heading3"/>
      </w:pPr>
      <w:r>
        <w:t>Visualdescription</w:t>
      </w:r>
    </w:p>
    <w:p>
      <w:r>
        <w:t>An image of different file icons representing various file formats.</w:t>
      </w:r>
    </w:p>
    <w:p>
      <w:pPr>
        <w:pStyle w:val="Heading2"/>
      </w:pPr>
      <w:r>
        <w:t>STL</w:t>
      </w:r>
    </w:p>
    <w:p>
      <w:pPr>
        <w:pStyle w:val="Heading3"/>
      </w:pPr>
      <w:r>
        <w:t>Definition</w:t>
      </w:r>
    </w:p>
    <w:p>
      <w:r>
        <w:t>A file format native to the stereolithography CAD software created by 3D Systems, commonly used for 3D printing.</w:t>
      </w:r>
    </w:p>
    <w:p>
      <w:pPr>
        <w:pStyle w:val="Heading3"/>
      </w:pPr>
      <w:r>
        <w:t>Example</w:t>
      </w:r>
    </w:p>
    <w:p>
      <w:r>
        <w:t>An STL file describes the surface geometry of a 3D object without any color or texture.</w:t>
      </w:r>
    </w:p>
    <w:p>
      <w:pPr>
        <w:pStyle w:val="Heading3"/>
      </w:pPr>
      <w:r>
        <w:t>Visualdescription</w:t>
      </w:r>
    </w:p>
    <w:p>
      <w:r>
        <w:t>A 3D model represented as a wireframe with an accompanying STL file icon.</w:t>
      </w:r>
    </w:p>
    <w:p>
      <w:pPr>
        <w:pStyle w:val="Heading2"/>
      </w:pPr>
      <w:r>
        <w:t>OBJ</w:t>
      </w:r>
    </w:p>
    <w:p>
      <w:pPr>
        <w:pStyle w:val="Heading3"/>
      </w:pPr>
      <w:r>
        <w:t>Definition</w:t>
      </w:r>
    </w:p>
    <w:p>
      <w:r>
        <w:t>A file format that supports both geometry and texture, widely used in 3D graphics and modeling applications.</w:t>
      </w:r>
    </w:p>
    <w:p>
      <w:pPr>
        <w:pStyle w:val="Heading3"/>
      </w:pPr>
      <w:r>
        <w:t>Example</w:t>
      </w:r>
    </w:p>
    <w:p>
      <w:r>
        <w:t>An OBJ file can contain information about the vertices, edges, and faces of a 3D model along with texture maps.</w:t>
      </w:r>
    </w:p>
    <w:p>
      <w:pPr>
        <w:pStyle w:val="Heading3"/>
      </w:pPr>
      <w:r>
        <w:t>Visualdescription</w:t>
      </w:r>
    </w:p>
    <w:p>
      <w:r>
        <w:t>A 3D object with a textured surface next to an OBJ file icon.</w:t>
      </w:r>
    </w:p>
    <w:p>
      <w:pPr>
        <w:pStyle w:val="Heading2"/>
      </w:pPr>
      <w:r>
        <w:t>PLY</w:t>
      </w:r>
    </w:p>
    <w:p>
      <w:pPr>
        <w:pStyle w:val="Heading3"/>
      </w:pPr>
      <w:r>
        <w:t>Definition</w:t>
      </w:r>
    </w:p>
    <w:p>
      <w:r>
        <w:t>A file format that stores three-dimensional data, including color and transparency information, commonly used for 3D scanning.</w:t>
      </w:r>
    </w:p>
    <w:p>
      <w:pPr>
        <w:pStyle w:val="Heading3"/>
      </w:pPr>
      <w:r>
        <w:t>Example</w:t>
      </w:r>
    </w:p>
    <w:p>
      <w:r>
        <w:t>A PLY file can contain both vertex data and color information for each point in a 3D scan.</w:t>
      </w:r>
    </w:p>
    <w:p>
      <w:pPr>
        <w:pStyle w:val="Heading3"/>
      </w:pPr>
      <w:r>
        <w:t>Visualdescription</w:t>
      </w:r>
    </w:p>
    <w:p>
      <w:r>
        <w:t>A colorful 3D point cloud with a PLY file icon.</w:t>
      </w:r>
    </w:p>
    <w:p>
      <w:pPr>
        <w:pStyle w:val="Heading2"/>
      </w:pPr>
      <w:r>
        <w:t>glTF</w:t>
      </w:r>
    </w:p>
    <w:p>
      <w:pPr>
        <w:pStyle w:val="Heading3"/>
      </w:pPr>
      <w:r>
        <w:t>Definition</w:t>
      </w:r>
    </w:p>
    <w:p>
      <w:r>
        <w:t>A JSON-based file format for transmitting 3D models and scenes, designed for efficient loading and rendering on the web.</w:t>
      </w:r>
    </w:p>
    <w:p>
      <w:pPr>
        <w:pStyle w:val="Heading3"/>
      </w:pPr>
      <w:r>
        <w:t>Example</w:t>
      </w:r>
    </w:p>
    <w:p>
      <w:r>
        <w:t>A glTF file can include information about textures, materials, and animations for 3D web applications.</w:t>
      </w:r>
    </w:p>
    <w:p>
      <w:pPr>
        <w:pStyle w:val="Heading3"/>
      </w:pPr>
      <w:r>
        <w:t>Visualdescription</w:t>
      </w:r>
    </w:p>
    <w:p>
      <w:r>
        <w:t>A 3D model displayed in a web browser alongside a glTF file icon.</w:t>
      </w:r>
    </w:p>
    <w:p>
      <w:pPr>
        <w:pStyle w:val="Heading2"/>
      </w:pPr>
      <w:r>
        <w:t>metadata</w:t>
      </w:r>
    </w:p>
    <w:p>
      <w:pPr>
        <w:pStyle w:val="Heading3"/>
      </w:pPr>
      <w:r>
        <w:t>Definition</w:t>
      </w:r>
    </w:p>
    <w:p>
      <w:r>
        <w:t>Data that provides information about other data, such as the description, format, or creation date of a 3D model.</w:t>
      </w:r>
    </w:p>
    <w:p>
      <w:pPr>
        <w:pStyle w:val="Heading3"/>
      </w:pPr>
      <w:r>
        <w:t>Example</w:t>
      </w:r>
    </w:p>
    <w:p>
      <w:r>
        <w:t>A 3D model's metadata might include its author, creation date, and the software used to create it.</w:t>
      </w:r>
    </w:p>
    <w:p>
      <w:pPr>
        <w:pStyle w:val="Heading3"/>
      </w:pPr>
      <w:r>
        <w:t>Visualdescription</w:t>
      </w:r>
    </w:p>
    <w:p>
      <w:r>
        <w:t>A 3D model with a sidebar showing its metadata details.</w:t>
      </w:r>
    </w:p>
    <w:p>
      <w:pPr>
        <w:pStyle w:val="Heading2"/>
      </w:pPr>
      <w:r>
        <w:t>encoding</w:t>
      </w:r>
    </w:p>
    <w:p>
      <w:pPr>
        <w:pStyle w:val="Heading3"/>
      </w:pPr>
      <w:r>
        <w:t>Definition</w:t>
      </w:r>
    </w:p>
    <w:p>
      <w:r>
        <w:t>The process of converting data into a specific format for efficient storage or transmission.</w:t>
      </w:r>
    </w:p>
    <w:p>
      <w:pPr>
        <w:pStyle w:val="Heading3"/>
      </w:pPr>
      <w:r>
        <w:t>Example</w:t>
      </w:r>
    </w:p>
    <w:p>
      <w:r>
        <w:t>3D models can be encoded in various formats, such as binary or ASCII, depending on the intended use.</w:t>
      </w:r>
    </w:p>
    <w:p>
      <w:pPr>
        <w:pStyle w:val="Heading3"/>
      </w:pPr>
      <w:r>
        <w:t>Visualdescription</w:t>
      </w:r>
    </w:p>
    <w:p>
      <w:r>
        <w:t>A diagram showing the transformation of data into different encoding formats.</w:t>
      </w:r>
    </w:p>
    <w:p>
      <w:pPr>
        <w:pStyle w:val="Heading2"/>
      </w:pPr>
      <w:r>
        <w:t>binary</w:t>
      </w:r>
    </w:p>
    <w:p>
      <w:pPr>
        <w:pStyle w:val="Heading3"/>
      </w:pPr>
      <w:r>
        <w:t>Definition</w:t>
      </w:r>
    </w:p>
    <w:p>
      <w:r>
        <w:t>A file format that uses a compact representation of data, making it smaller in size but less human-readable than ASCII.</w:t>
      </w:r>
    </w:p>
    <w:p>
      <w:pPr>
        <w:pStyle w:val="Heading3"/>
      </w:pPr>
      <w:r>
        <w:t>Example</w:t>
      </w:r>
    </w:p>
    <w:p>
      <w:r>
        <w:t>Binary STL files are often preferred for their smaller file size when sending 3D models.</w:t>
      </w:r>
    </w:p>
    <w:p>
      <w:pPr>
        <w:pStyle w:val="Heading3"/>
      </w:pPr>
      <w:r>
        <w:t>Visualdescription</w:t>
      </w:r>
    </w:p>
    <w:p>
      <w:r>
        <w:t>An illustration showing a binary file represented in a compressed form.</w:t>
      </w:r>
    </w:p>
    <w:p>
      <w:pPr>
        <w:pStyle w:val="Heading2"/>
      </w:pPr>
      <w:r>
        <w:t>ASCII</w:t>
      </w:r>
    </w:p>
    <w:p>
      <w:pPr>
        <w:pStyle w:val="Heading3"/>
      </w:pPr>
      <w:r>
        <w:t>Definition</w:t>
      </w:r>
    </w:p>
    <w:p>
      <w:r>
        <w:t>A character encoding standard that uses a set of symbols to represent text in a human-readable format.</w:t>
      </w:r>
    </w:p>
    <w:p>
      <w:pPr>
        <w:pStyle w:val="Heading3"/>
      </w:pPr>
      <w:r>
        <w:t>Example</w:t>
      </w:r>
    </w:p>
    <w:p>
      <w:r>
        <w:t>ASCII STL files are easier to read and edit but tend to be larger than binary versions.</w:t>
      </w:r>
    </w:p>
    <w:p>
      <w:pPr>
        <w:pStyle w:val="Heading3"/>
      </w:pPr>
      <w:r>
        <w:t>Visualdescription</w:t>
      </w:r>
    </w:p>
    <w:p>
      <w:r>
        <w:t>A snippet of an ASCII text file showing a simple 3D model representation.</w:t>
      </w:r>
    </w:p>
    <w:p>
      <w:pPr>
        <w:pStyle w:val="Heading2"/>
      </w:pPr>
      <w:r>
        <w:t>interoperability</w:t>
      </w:r>
    </w:p>
    <w:p>
      <w:pPr>
        <w:pStyle w:val="Heading3"/>
      </w:pPr>
      <w:r>
        <w:t>Definition</w:t>
      </w:r>
    </w:p>
    <w:p>
      <w:r>
        <w:t>The ability of different systems, devices, or software applications to work together and exchange information effectively.</w:t>
      </w:r>
    </w:p>
    <w:p>
      <w:pPr>
        <w:pStyle w:val="Heading3"/>
      </w:pPr>
      <w:r>
        <w:t>Example</w:t>
      </w:r>
    </w:p>
    <w:p>
      <w:r>
        <w:t>Interoperability allows 3D models created in one software to be used in another without loss of quality.</w:t>
      </w:r>
    </w:p>
    <w:p>
      <w:pPr>
        <w:pStyle w:val="Heading3"/>
      </w:pPr>
      <w:r>
        <w:t>Visualdescription</w:t>
      </w:r>
    </w:p>
    <w:p>
      <w:r>
        <w:t>A visual showing various software applications exchanging 3D model data.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