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Entwicklung eines digitalen Zwillings eines historischen Gebäudes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Problemstatement</w:t>
      </w:r>
    </w:p>
    <w:p>
      <w:r>
        <w:t>Eure Aufgabe ist es, einen digitalen Zwilling eines historischen Gebäudes in eurer Umgebung zu erstellen. Dies kann durch den Einsatz von Technologien wie LiDAR, 3D-Scanning und ASCAND erfolgen. Der digitale Zwilling soll als 3D-Modell in einem geeigneten Format (z.B. STL oder OBJ) gespeichert werden. Berücksichtigt dabei die Struktur und das Design des Gebäudes sowie die verwendeten Materialien.</w:t>
      </w:r>
    </w:p>
    <w:p>
      <w:pPr>
        <w:pStyle w:val="Heading1"/>
      </w:pPr>
      <w:r>
        <w:t>Constraints</w:t>
      </w:r>
    </w:p>
    <w:p>
      <w:pPr>
        <w:pStyle w:val="ListBullet"/>
      </w:pPr>
      <w:r>
        <w:t>Die Erstellung des digitalen Zwillings muss innerhalb von vier Wochen abgeschlossen sein.</w:t>
      </w:r>
    </w:p>
    <w:p>
      <w:pPr>
        <w:pStyle w:val="ListBullet"/>
      </w:pPr>
      <w:r>
        <w:t>Das 3D-Modell muss mindestens 50.000 Polygonen enthalten.</w:t>
      </w:r>
    </w:p>
    <w:p>
      <w:pPr>
        <w:pStyle w:val="ListBullet"/>
      </w:pPr>
      <w:r>
        <w:t>Das Modell muss in einem der gängigen 3D-Dateiformate (STL oder OBJ) gespeichert werden.</w:t>
      </w:r>
    </w:p>
    <w:p>
      <w:pPr>
        <w:pStyle w:val="ListBullet"/>
      </w:pPr>
      <w:r>
        <w:t>Die Gruppe darf maximal fünf Mitglieder haben.</w:t>
      </w:r>
    </w:p>
    <w:p>
      <w:pPr>
        <w:pStyle w:val="ListBullet"/>
      </w:pPr>
      <w:r>
        <w:t>Die verwendeten Technologien und Methoden müssen dokumentiert und begründet werden.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Der digitale Zwilling muss eine realistische Darstellung des historischen Gebäudes bieten.</w:t>
      </w:r>
    </w:p>
    <w:p>
      <w:pPr>
        <w:pStyle w:val="ListBullet"/>
      </w:pPr>
      <w:r>
        <w:t>Die Dokumentation muss klar und nachvollziehbar sein, einschließlich der verwendeten Technologien und Methoden.</w:t>
      </w:r>
    </w:p>
    <w:p>
      <w:pPr>
        <w:pStyle w:val="ListBullet"/>
      </w:pPr>
      <w:r>
        <w:t>Das 3D-Modell muss fehlerfrei und in dem geforderten Format gespeichert sein.</w:t>
      </w:r>
    </w:p>
    <w:p>
      <w:pPr>
        <w:pStyle w:val="ListBullet"/>
      </w:pPr>
      <w:r>
        <w:t>Die Gruppe muss eine Präsentation des Projekts halten, die die Herausforderungen und Lösungen erklärt.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Welche Herausforderungen sind während des Erstellungsprozesses aufgetreten und wie wurden diese gelöst?</w:t>
      </w:r>
    </w:p>
    <w:p>
      <w:pPr>
        <w:pStyle w:val="ListBullet"/>
      </w:pPr>
      <w:r>
        <w:t>Wie haben die verwendeten Technologien die Genauigkeit und Qualität des digitalen Zwillings beeinflusst?</w:t>
      </w:r>
    </w:p>
    <w:p>
      <w:pPr>
        <w:pStyle w:val="ListBullet"/>
      </w:pPr>
      <w:r>
        <w:t>Inwiefern hat die Zusammenarbeit innerhalb der Gruppe zu einem besseren Endprodukt beigetragen?</w:t>
      </w:r>
    </w:p>
    <w:p>
      <w:pPr>
        <w:pStyle w:val="ListBullet"/>
      </w:pPr>
      <w:r>
        <w:t>Welche neuen Erkenntnisse habt ihr über die Anwendung von 3D-Modeling-Technologien gewonnen?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