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Reverse Engineering</w:t>
      </w:r>
    </w:p>
    <w:p>
      <w:r>
        <w:rPr>
          <w:color w:val="606060"/>
          <w:sz w:val="22"/>
        </w:rPr>
        <w:t>module_19 | Grade 8-12 | 6 days</w:t>
      </w:r>
    </w:p>
    <w:p/>
    <w:p>
      <w:pPr>
        <w:pStyle w:val="Heading1"/>
      </w:pPr>
      <w:r>
        <w:t>Module</w:t>
      </w:r>
    </w:p>
    <w:p>
      <w:r>
        <w:t>Reverse Engineering</w:t>
      </w:r>
    </w:p>
    <w:p>
      <w:pPr>
        <w:pStyle w:val="Heading1"/>
      </w:pPr>
      <w:r>
        <w:t>Learningobjectives</w:t>
      </w:r>
    </w:p>
    <w:p>
      <w:pPr>
        <w:pStyle w:val="Heading2"/>
      </w:pPr>
      <w:r>
        <w:t>lo_19_01</w:t>
      </w:r>
    </w:p>
    <w:p>
      <w:pPr>
        <w:pStyle w:val="Heading3"/>
      </w:pPr>
      <w:r>
        <w:t>Type</w:t>
      </w:r>
    </w:p>
    <w:p>
      <w:r>
        <w:t>Pre-Assessment</w:t>
      </w:r>
    </w:p>
    <w:p>
      <w:pPr>
        <w:pStyle w:val="Heading3"/>
      </w:pPr>
      <w:r>
        <w:t>Item</w:t>
      </w:r>
    </w:p>
    <w:p>
      <w:pPr>
        <w:pStyle w:val="Heading4"/>
      </w:pPr>
      <w:r>
        <w:t>Question</w:t>
      </w:r>
    </w:p>
    <w:p>
      <w:r>
        <w:t>What is the difference between captured surface geometry and editable design intent? Provide a brief explanation.</w:t>
      </w:r>
    </w:p>
    <w:p>
      <w:pPr>
        <w:pStyle w:val="Heading4"/>
      </w:pPr>
      <w:r>
        <w:t>Responsetype</w:t>
      </w:r>
    </w:p>
    <w:p>
      <w:r>
        <w:t>Short Answer</w:t>
      </w:r>
    </w:p>
    <w:p>
      <w:pPr>
        <w:pStyle w:val="Heading2"/>
      </w:pPr>
      <w:r>
        <w:t>lo_19_02</w:t>
      </w:r>
    </w:p>
    <w:p>
      <w:pPr>
        <w:pStyle w:val="Heading3"/>
      </w:pPr>
      <w:r>
        <w:t>Type</w:t>
      </w:r>
    </w:p>
    <w:p>
      <w:r>
        <w:t>Formative Assessment</w:t>
      </w:r>
    </w:p>
    <w:p>
      <w:pPr>
        <w:pStyle w:val="Heading3"/>
      </w:pPr>
      <w:r>
        <w:t>Item</w:t>
      </w:r>
    </w:p>
    <w:p>
      <w:pPr>
        <w:pStyle w:val="Heading4"/>
      </w:pPr>
      <w:r>
        <w:t>Question</w:t>
      </w:r>
    </w:p>
    <w:p>
      <w:r>
        <w:t>Identify three reference features and their dimensions needed to reconstruct a functional part based on provided scan data.</w:t>
      </w:r>
    </w:p>
    <w:p>
      <w:pPr>
        <w:pStyle w:val="Heading4"/>
      </w:pPr>
      <w:r>
        <w:t>Responsetype</w:t>
      </w:r>
    </w:p>
    <w:p>
      <w:r>
        <w:t>Short Answer</w:t>
      </w:r>
    </w:p>
    <w:p>
      <w:pPr>
        <w:pStyle w:val="Heading2"/>
      </w:pPr>
      <w:r>
        <w:t>lo_19_03</w:t>
      </w:r>
    </w:p>
    <w:p>
      <w:pPr>
        <w:pStyle w:val="Heading3"/>
      </w:pPr>
      <w:r>
        <w:t>Type</w:t>
      </w:r>
    </w:p>
    <w:p>
      <w:r>
        <w:t>Formative Assessment</w:t>
      </w:r>
    </w:p>
    <w:p>
      <w:pPr>
        <w:pStyle w:val="Heading3"/>
      </w:pPr>
      <w:r>
        <w:t>Item</w:t>
      </w:r>
    </w:p>
    <w:p>
      <w:pPr>
        <w:pStyle w:val="Heading4"/>
      </w:pPr>
      <w:r>
        <w:t>Question</w:t>
      </w:r>
    </w:p>
    <w:p>
      <w:r>
        <w:t>Given a set of scan data and direct measurements, describe the steps you would take to create or modify a design.</w:t>
      </w:r>
    </w:p>
    <w:p>
      <w:pPr>
        <w:pStyle w:val="Heading4"/>
      </w:pPr>
      <w:r>
        <w:t>Responsetype</w:t>
      </w:r>
    </w:p>
    <w:p>
      <w:r>
        <w:t>Essay</w:t>
      </w:r>
    </w:p>
    <w:p>
      <w:pPr>
        <w:pStyle w:val="Heading2"/>
      </w:pPr>
      <w:r>
        <w:t>lo_19_04</w:t>
      </w:r>
    </w:p>
    <w:p>
      <w:pPr>
        <w:pStyle w:val="Heading3"/>
      </w:pPr>
      <w:r>
        <w:t>Type</w:t>
      </w:r>
    </w:p>
    <w:p>
      <w:r>
        <w:t>Formative Assessment</w:t>
      </w:r>
    </w:p>
    <w:p>
      <w:pPr>
        <w:pStyle w:val="Heading3"/>
      </w:pPr>
      <w:r>
        <w:t>Item</w:t>
      </w:r>
    </w:p>
    <w:p>
      <w:pPr>
        <w:pStyle w:val="Heading4"/>
      </w:pPr>
      <w:r>
        <w:t>Question</w:t>
      </w:r>
    </w:p>
    <w:p>
      <w:r>
        <w:t>Evaluate a provided replacement part against the specified functional criteria. List any discrepancies and suggest improvements.</w:t>
      </w:r>
    </w:p>
    <w:p>
      <w:pPr>
        <w:pStyle w:val="Heading4"/>
      </w:pPr>
      <w:r>
        <w:t>Responsetype</w:t>
      </w:r>
    </w:p>
    <w:p>
      <w:r>
        <w:t>Short Answer</w:t>
      </w:r>
    </w:p>
    <w:p>
      <w:pPr>
        <w:pStyle w:val="Heading2"/>
      </w:pPr>
      <w:r>
        <w:t>lo_19_05</w:t>
      </w:r>
    </w:p>
    <w:p>
      <w:pPr>
        <w:pStyle w:val="Heading3"/>
      </w:pPr>
      <w:r>
        <w:t>Type</w:t>
      </w:r>
    </w:p>
    <w:p>
      <w:r>
        <w:t>Summative Assessment</w:t>
      </w:r>
    </w:p>
    <w:p>
      <w:pPr>
        <w:pStyle w:val="Heading3"/>
      </w:pPr>
      <w:r>
        <w:t>Item</w:t>
      </w:r>
    </w:p>
    <w:p>
      <w:pPr>
        <w:pStyle w:val="Heading4"/>
      </w:pPr>
      <w:r>
        <w:t>Question</w:t>
      </w:r>
    </w:p>
    <w:p>
      <w:r>
        <w:t>Discuss the intellectual-property, safety, and ethical limits of reverse engineering in a comprehensive essay. Provide examples to support your discussion.</w:t>
      </w:r>
    </w:p>
    <w:p>
      <w:pPr>
        <w:pStyle w:val="Heading4"/>
      </w:pPr>
      <w:r>
        <w:t>Responsetype</w:t>
      </w:r>
    </w:p>
    <w:p>
      <w:r>
        <w:t>Essay</w:t>
      </w:r>
    </w:p>
    <w:p>
      <w:pPr>
        <w:pStyle w:val="Heading1"/>
      </w:pPr>
      <w:r>
        <w:t>Performancetaskrubric</w:t>
      </w:r>
    </w:p>
    <w:p>
      <w:pPr>
        <w:pStyle w:val="Heading2"/>
      </w:pPr>
      <w:r>
        <w:t>Criteria</w:t>
      </w:r>
    </w:p>
    <w:p>
      <w:pPr>
        <w:pStyle w:val="Heading4"/>
      </w:pPr>
      <w:r>
        <w:t>Category</w:t>
      </w:r>
    </w:p>
    <w:p>
      <w:r>
        <w:t>Understanding of Geometry</w:t>
      </w:r>
    </w:p>
    <w:p>
      <w:pPr>
        <w:pStyle w:val="Heading4"/>
      </w:pPr>
      <w:r>
        <w:t>Description</w:t>
      </w:r>
    </w:p>
    <w:p>
      <w:r>
        <w:t>Demonstrates a clear understanding of captured surface geometry and editable design intent.</w:t>
      </w:r>
    </w:p>
    <w:p>
      <w:pPr>
        <w:pStyle w:val="Heading4"/>
      </w:pPr>
      <w:r>
        <w:t>Levels</w:t>
      </w:r>
    </w:p>
    <w:p>
      <w:pPr>
        <w:pStyle w:val="Heading5"/>
      </w:pPr>
      <w:r>
        <w:t>Excellent</w:t>
      </w:r>
    </w:p>
    <w:p>
      <w:r>
        <w:t>Clearly explains both concepts with detailed examples.</w:t>
      </w:r>
    </w:p>
    <w:p>
      <w:pPr>
        <w:pStyle w:val="Heading5"/>
      </w:pPr>
      <w:r>
        <w:t>Satisfactory</w:t>
      </w:r>
    </w:p>
    <w:p>
      <w:r>
        <w:t>Explains both concepts but lacks detail or examples.</w:t>
      </w:r>
    </w:p>
    <w:p>
      <w:pPr>
        <w:pStyle w:val="Heading5"/>
      </w:pPr>
      <w:r>
        <w:t>Needs Improvement</w:t>
      </w:r>
    </w:p>
    <w:p>
      <w:r>
        <w:t>Struggles to explain either concept.</w:t>
      </w:r>
    </w:p>
    <w:p>
      <w:pPr>
        <w:pStyle w:val="Heading4"/>
      </w:pPr>
      <w:r>
        <w:t>Category</w:t>
      </w:r>
    </w:p>
    <w:p>
      <w:r>
        <w:t>Identification of Features</w:t>
      </w:r>
    </w:p>
    <w:p>
      <w:pPr>
        <w:pStyle w:val="Heading4"/>
      </w:pPr>
      <w:r>
        <w:t>Description</w:t>
      </w:r>
    </w:p>
    <w:p>
      <w:r>
        <w:t>Accurately identifies reference features and dimensions for part reconstruction.</w:t>
      </w:r>
    </w:p>
    <w:p>
      <w:pPr>
        <w:pStyle w:val="Heading4"/>
      </w:pPr>
      <w:r>
        <w:t>Levels</w:t>
      </w:r>
    </w:p>
    <w:p>
      <w:pPr>
        <w:pStyle w:val="Heading5"/>
      </w:pPr>
      <w:r>
        <w:t>Excellent</w:t>
      </w:r>
    </w:p>
    <w:p>
      <w:r>
        <w:t>Identifies all required features and dimensions accurately.</w:t>
      </w:r>
    </w:p>
    <w:p>
      <w:pPr>
        <w:pStyle w:val="Heading5"/>
      </w:pPr>
      <w:r>
        <w:t>Satisfactory</w:t>
      </w:r>
    </w:p>
    <w:p>
      <w:r>
        <w:t>Identifies most features and dimensions with minor errors.</w:t>
      </w:r>
    </w:p>
    <w:p>
      <w:pPr>
        <w:pStyle w:val="Heading5"/>
      </w:pPr>
      <w:r>
        <w:t>Needs Improvement</w:t>
      </w:r>
    </w:p>
    <w:p>
      <w:r>
        <w:t>Fails to identify necessary features or dimensions.</w:t>
      </w:r>
    </w:p>
    <w:p>
      <w:pPr>
        <w:pStyle w:val="Heading4"/>
      </w:pPr>
      <w:r>
        <w:t>Category</w:t>
      </w:r>
    </w:p>
    <w:p>
      <w:r>
        <w:t>Design Modification</w:t>
      </w:r>
    </w:p>
    <w:p>
      <w:pPr>
        <w:pStyle w:val="Heading4"/>
      </w:pPr>
      <w:r>
        <w:t>Description</w:t>
      </w:r>
    </w:p>
    <w:p>
      <w:r>
        <w:t>Effectively combines scan data with direct measurements to create or modify a design.</w:t>
      </w:r>
    </w:p>
    <w:p>
      <w:pPr>
        <w:pStyle w:val="Heading4"/>
      </w:pPr>
      <w:r>
        <w:t>Levels</w:t>
      </w:r>
    </w:p>
    <w:p>
      <w:pPr>
        <w:pStyle w:val="Heading5"/>
      </w:pPr>
      <w:r>
        <w:t>Excellent</w:t>
      </w:r>
    </w:p>
    <w:p>
      <w:r>
        <w:t>Provides a comprehensive and logical approach to design modification.</w:t>
      </w:r>
    </w:p>
    <w:p>
      <w:pPr>
        <w:pStyle w:val="Heading5"/>
      </w:pPr>
      <w:r>
        <w:t>Satisfactory</w:t>
      </w:r>
    </w:p>
    <w:p>
      <w:r>
        <w:t>Outlines a reasonable approach but lacks depth.</w:t>
      </w:r>
    </w:p>
    <w:p>
      <w:pPr>
        <w:pStyle w:val="Heading5"/>
      </w:pPr>
      <w:r>
        <w:t>Needs Improvement</w:t>
      </w:r>
    </w:p>
    <w:p>
      <w:r>
        <w:t>Fails to present a coherent approach.</w:t>
      </w:r>
    </w:p>
    <w:p>
      <w:pPr>
        <w:pStyle w:val="Heading4"/>
      </w:pPr>
      <w:r>
        <w:t>Category</w:t>
      </w:r>
    </w:p>
    <w:p>
      <w:r>
        <w:t>Evaluation Against Criteria</w:t>
      </w:r>
    </w:p>
    <w:p>
      <w:pPr>
        <w:pStyle w:val="Heading4"/>
      </w:pPr>
      <w:r>
        <w:t>Description</w:t>
      </w:r>
    </w:p>
    <w:p>
      <w:r>
        <w:t>Evaluates the replacement or adaptation against functional criteria effectively.</w:t>
      </w:r>
    </w:p>
    <w:p>
      <w:pPr>
        <w:pStyle w:val="Heading4"/>
      </w:pPr>
      <w:r>
        <w:t>Levels</w:t>
      </w:r>
    </w:p>
    <w:p>
      <w:pPr>
        <w:pStyle w:val="Heading5"/>
      </w:pPr>
      <w:r>
        <w:t>Excellent</w:t>
      </w:r>
    </w:p>
    <w:p>
      <w:r>
        <w:t>Offers a thorough evaluation with clear suggestions for improvement.</w:t>
      </w:r>
    </w:p>
    <w:p>
      <w:pPr>
        <w:pStyle w:val="Heading5"/>
      </w:pPr>
      <w:r>
        <w:t>Satisfactory</w:t>
      </w:r>
    </w:p>
    <w:p>
      <w:r>
        <w:t>Provides a basic evaluation but lacks detail.</w:t>
      </w:r>
    </w:p>
    <w:p>
      <w:pPr>
        <w:pStyle w:val="Heading5"/>
      </w:pPr>
      <w:r>
        <w:t>Needs Improvement</w:t>
      </w:r>
    </w:p>
    <w:p>
      <w:r>
        <w:t>Fails to adequately evaluate the replacement or adaptation.</w:t>
      </w:r>
    </w:p>
    <w:p>
      <w:pPr>
        <w:pStyle w:val="Heading4"/>
      </w:pPr>
      <w:r>
        <w:t>Category</w:t>
      </w:r>
    </w:p>
    <w:p>
      <w:r>
        <w:t>Discussion of Ethical Limits</w:t>
      </w:r>
    </w:p>
    <w:p>
      <w:pPr>
        <w:pStyle w:val="Heading4"/>
      </w:pPr>
      <w:r>
        <w:t>Description</w:t>
      </w:r>
    </w:p>
    <w:p>
      <w:r>
        <w:t>Discusses intellectual-property, safety, and ethical limits thoroughly.</w:t>
      </w:r>
    </w:p>
    <w:p>
      <w:pPr>
        <w:pStyle w:val="Heading4"/>
      </w:pPr>
      <w:r>
        <w:t>Levels</w:t>
      </w:r>
    </w:p>
    <w:p>
      <w:pPr>
        <w:pStyle w:val="Heading5"/>
      </w:pPr>
      <w:r>
        <w:t>Excellent</w:t>
      </w:r>
    </w:p>
    <w:p>
      <w:r>
        <w:t>Engages deeply with all aspects, providing relevant examples.</w:t>
      </w:r>
    </w:p>
    <w:p>
      <w:pPr>
        <w:pStyle w:val="Heading5"/>
      </w:pPr>
      <w:r>
        <w:t>Satisfactory</w:t>
      </w:r>
    </w:p>
    <w:p>
      <w:r>
        <w:t>Covers key points but misses some details or examples.</w:t>
      </w:r>
    </w:p>
    <w:p>
      <w:pPr>
        <w:pStyle w:val="Heading5"/>
      </w:pPr>
      <w:r>
        <w:t>Needs Improvement</w:t>
      </w:r>
    </w:p>
    <w:p>
      <w:r>
        <w:t>Struggles to address the topic comprehensively.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