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Career Profiles</w:t>
      </w:r>
    </w:p>
    <w:p>
      <w:pPr>
        <w:pStyle w:val="Heading2"/>
      </w:pPr>
      <w:r>
        <w:t>Mechanical Engineer</w:t>
      </w:r>
    </w:p>
    <w:p>
      <w:pPr>
        <w:pStyle w:val="Heading3"/>
      </w:pPr>
      <w:r>
        <w:t>Daily Work Description</w:t>
      </w:r>
    </w:p>
    <w:p>
      <w:r>
        <w:t>A mechanical engineer designs and analyzes mechanical systems. They use CAD software to create detailed models of parts and assemblies, conduct simulations to test their designs, and collaborate with other engineers to ensure products meet specifications. Their work involves reverse engineering existing products to enhance performance or create new iterations based on analysis.</w:t>
      </w:r>
    </w:p>
    <w:p>
      <w:pPr>
        <w:pStyle w:val="Heading3"/>
      </w:pPr>
      <w:r>
        <w:t>Connection To Module Concepts</w:t>
      </w:r>
    </w:p>
    <w:p>
      <w:r>
        <w:t>This role incorporates skills such as critical thinking and problem-solving, which are essential when dissecting a product's design to understand its functionality and improve it through reverse engineering techniques.</w:t>
      </w:r>
    </w:p>
    <w:p>
      <w:pPr>
        <w:pStyle w:val="Heading2"/>
      </w:pPr>
      <w:r>
        <w:t>Product Development Specialist</w:t>
      </w:r>
    </w:p>
    <w:p>
      <w:pPr>
        <w:pStyle w:val="Heading3"/>
      </w:pPr>
      <w:r>
        <w:t>Daily Work Description</w:t>
      </w:r>
    </w:p>
    <w:p>
      <w:r>
        <w:t>A product development specialist focuses on bringing new products to market. They conduct market research, gather consumer feedback, and analyze existing products to identify areas for improvement. Their responsibilities often include reverse engineering competitor products to enhance their own offerings and ensure they meet market demands.</w:t>
      </w:r>
    </w:p>
    <w:p>
      <w:pPr>
        <w:pStyle w:val="Heading3"/>
      </w:pPr>
      <w:r>
        <w:t>Connection To Module Concepts</w:t>
      </w:r>
    </w:p>
    <w:p>
      <w:r>
        <w:t>This position utilizes reverse engineering skills to analyze competitor products, helping to inform design choices and innovations in product development.</w:t>
      </w:r>
    </w:p>
    <w:p>
      <w:pPr>
        <w:pStyle w:val="Heading2"/>
      </w:pPr>
      <w:r>
        <w:t>Quality Assurance Analyst</w:t>
      </w:r>
    </w:p>
    <w:p>
      <w:pPr>
        <w:pStyle w:val="Heading3"/>
      </w:pPr>
      <w:r>
        <w:t>Daily Work Description</w:t>
      </w:r>
    </w:p>
    <w:p>
      <w:r>
        <w:t>A quality assurance analyst tests products to ensure they meet required standards. They conduct thorough inspections and utilize testing methods to identify defects and areas for improvement. Part of their role may involve reverse engineering to determine the root causes of product failures or inconsistencies.</w:t>
      </w:r>
    </w:p>
    <w:p>
      <w:pPr>
        <w:pStyle w:val="Heading3"/>
      </w:pPr>
      <w:r>
        <w:t>Connection To Module Concepts</w:t>
      </w:r>
    </w:p>
    <w:p>
      <w:r>
        <w:t>The role emphasizes analytical skills and attention to detail, as quality assurance analysts reverse engineer products to troubleshoot issues and enhance product quality.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