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Terminology Usage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Definition</w:t>
      </w:r>
    </w:p>
    <w:p>
      <w:r>
        <w:t>Capture of physical objects into digital format.</w:t>
      </w:r>
    </w:p>
    <w:p>
      <w:pPr>
        <w:pStyle w:val="Heading4"/>
      </w:pPr>
      <w:r>
        <w:t>Inconsistency</w:t>
      </w:r>
    </w:p>
    <w:p>
      <w:r>
        <w:t>Artifact 2 defines 3D scanning as 'the process of measuring the surface of an object to create a digital model,' which is a more specific definition.</w:t>
      </w:r>
    </w:p>
    <w:p>
      <w:pPr>
        <w:pStyle w:val="Heading3"/>
      </w:pPr>
      <w:r>
        <w:t>point cloud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Definition</w:t>
      </w:r>
    </w:p>
    <w:p>
      <w:r>
        <w:t>Data points in space representing the external surface of an object.</w:t>
      </w:r>
    </w:p>
    <w:p>
      <w:pPr>
        <w:pStyle w:val="Heading4"/>
      </w:pPr>
      <w:r>
        <w:t>Inconsistency</w:t>
      </w:r>
    </w:p>
    <w:p>
      <w:r>
        <w:t>Artifact 1 uses 'point cloud' but does not define it, leading to potential confusion.</w:t>
      </w:r>
    </w:p>
    <w:p>
      <w:pPr>
        <w:pStyle w:val="Heading1"/>
      </w:pPr>
      <w:r>
        <w:t>Learning Objective Alignment</w:t>
      </w:r>
    </w:p>
    <w:p>
      <w:r>
        <w:t>Aligned: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</w:t>
      </w:r>
    </w:p>
    <w:p>
      <w:r>
        <w:t>Understand the basics of 3D scanning.</w:t>
      </w:r>
    </w:p>
    <w:p>
      <w:pPr>
        <w:pStyle w:val="Heading4"/>
      </w:pPr>
      <w:r>
        <w:t>Alignment</w:t>
      </w:r>
    </w:p>
    <w:p>
      <w:r>
        <w:t>Does not align with Artifact 3's objective of 'Analyzing the data produced by 3D scans,' which implies a deeper understanding than simply basics.</w:t>
      </w:r>
    </w:p>
    <w:p>
      <w:pPr>
        <w:pStyle w:val="Heading1"/>
      </w:pPr>
      <w:r>
        <w:t>Session Structure Alignment</w:t>
      </w:r>
    </w:p>
    <w:p>
      <w:r>
        <w:t>Aligned: True</w:t>
      </w:r>
    </w:p>
    <w:p>
      <w:pPr>
        <w:pStyle w:val="Heading1"/>
      </w:pPr>
      <w:r>
        <w:t>Assessment To Objective Alignment</w:t>
      </w:r>
    </w:p>
    <w:p>
      <w:r>
        <w:t>Aligned: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</w:t>
      </w:r>
    </w:p>
    <w:p>
      <w:r>
        <w:t>Quiz on 3D scanning terminology.</w:t>
      </w:r>
    </w:p>
    <w:p>
      <w:pPr>
        <w:pStyle w:val="Heading4"/>
      </w:pPr>
      <w:r>
        <w:t>Alignment</w:t>
      </w:r>
    </w:p>
    <w:p>
      <w:r>
        <w:t>Does not assess all learning objectives from Artifact 1, particularly the application of 3D scanning techniques.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</w:t>
      </w:r>
    </w:p>
    <w:p>
      <w:r>
        <w:t>Project submission on creating a 3D model.</w:t>
      </w:r>
    </w:p>
    <w:p>
      <w:pPr>
        <w:pStyle w:val="Heading4"/>
      </w:pPr>
      <w:r>
        <w:t>Alignment</w:t>
      </w:r>
    </w:p>
    <w:p>
      <w:r>
        <w:t>The assessment focuses more on application rather than understanding, which misaligns with the stated objective of basic comprehension.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