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reverse engineering</w:t>
      </w:r>
    </w:p>
    <w:p>
      <w:pPr>
        <w:pStyle w:val="Heading3"/>
      </w:pPr>
      <w:r>
        <w:t>Definition</w:t>
      </w:r>
    </w:p>
    <w:p>
      <w:r>
        <w:t>The process of analyzing a product to determine its components and functionality, often to replicate or improve upon the design.</w:t>
      </w:r>
    </w:p>
    <w:p>
      <w:pPr>
        <w:pStyle w:val="Heading3"/>
      </w:pPr>
      <w:r>
        <w:t>Example</w:t>
      </w:r>
    </w:p>
    <w:p>
      <w:r>
        <w:t>A company disassembles a competitor's smartphone to understand its internal workings and design features.</w:t>
      </w:r>
    </w:p>
    <w:p>
      <w:pPr>
        <w:pStyle w:val="Heading3"/>
      </w:pPr>
      <w:r>
        <w:t>Visualdescription</w:t>
      </w:r>
    </w:p>
    <w:p>
      <w:r>
        <w:t>An image depicting a person taking apart a device, with labeled components and tools nearby.</w:t>
      </w:r>
    </w:p>
    <w:p>
      <w:pPr>
        <w:pStyle w:val="Heading2"/>
      </w:pPr>
      <w:r>
        <w:t>design intent</w:t>
      </w:r>
    </w:p>
    <w:p>
      <w:pPr>
        <w:pStyle w:val="Heading3"/>
      </w:pPr>
      <w:r>
        <w:t>Definition</w:t>
      </w:r>
    </w:p>
    <w:p>
      <w:r>
        <w:t>The underlying purpose and objectives that guide the development of a product or system, influencing its form and function.</w:t>
      </w:r>
    </w:p>
    <w:p>
      <w:pPr>
        <w:pStyle w:val="Heading3"/>
      </w:pPr>
      <w:r>
        <w:t>Example</w:t>
      </w:r>
    </w:p>
    <w:p>
      <w:r>
        <w:t>The design intent of a lightweight bicycle frame is to maximize speed while minimizing weight.</w:t>
      </w:r>
    </w:p>
    <w:p>
      <w:pPr>
        <w:pStyle w:val="Heading3"/>
      </w:pPr>
      <w:r>
        <w:t>Visualdescription</w:t>
      </w:r>
    </w:p>
    <w:p>
      <w:r>
        <w:t>A flowchart showing design decisions leading to a final product, with notes on intended features and performance goals.</w:t>
      </w:r>
    </w:p>
    <w:p>
      <w:pPr>
        <w:pStyle w:val="Heading2"/>
      </w:pPr>
      <w:r>
        <w:t>reference geometry</w:t>
      </w:r>
    </w:p>
    <w:p>
      <w:pPr>
        <w:pStyle w:val="Heading3"/>
      </w:pPr>
      <w:r>
        <w:t>Definition</w:t>
      </w:r>
    </w:p>
    <w:p>
      <w:r>
        <w:t>A set of geometric features used as a basis for measurement and manufacturing, providing context for dimensional specifications.</w:t>
      </w:r>
    </w:p>
    <w:p>
      <w:pPr>
        <w:pStyle w:val="Heading3"/>
      </w:pPr>
      <w:r>
        <w:t>Example</w:t>
      </w:r>
    </w:p>
    <w:p>
      <w:r>
        <w:t>Using the centerline of a shaft as reference geometry to align other features in a mechanical assembly.</w:t>
      </w:r>
    </w:p>
    <w:p>
      <w:pPr>
        <w:pStyle w:val="Heading3"/>
      </w:pPr>
      <w:r>
        <w:t>Visualdescription</w:t>
      </w:r>
    </w:p>
    <w:p>
      <w:r>
        <w:t>A technical drawing showing a part with highlighted reference geometry such as centerlines and datums.</w:t>
      </w:r>
    </w:p>
    <w:p>
      <w:pPr>
        <w:pStyle w:val="Heading2"/>
      </w:pPr>
      <w:r>
        <w:t>datum</w:t>
      </w:r>
    </w:p>
    <w:p>
      <w:pPr>
        <w:pStyle w:val="Heading3"/>
      </w:pPr>
      <w:r>
        <w:t>Definition</w:t>
      </w:r>
    </w:p>
    <w:p>
      <w:r>
        <w:t>A theoretical exact plane, point, or axis used as a reference for measurement, crucial for ensuring accuracy in manufacturing.</w:t>
      </w:r>
    </w:p>
    <w:p>
      <w:pPr>
        <w:pStyle w:val="Heading3"/>
      </w:pPr>
      <w:r>
        <w:t>Example</w:t>
      </w:r>
    </w:p>
    <w:p>
      <w:r>
        <w:t>A flat surface on a machined part serves as a datum for measuring the height of other features.</w:t>
      </w:r>
    </w:p>
    <w:p>
      <w:pPr>
        <w:pStyle w:val="Heading3"/>
      </w:pPr>
      <w:r>
        <w:t>Visualdescription</w:t>
      </w:r>
    </w:p>
    <w:p>
      <w:r>
        <w:t>A diagram illustrating a part with a marked datum plane and dimensions measured from it.</w:t>
      </w:r>
    </w:p>
    <w:p>
      <w:pPr>
        <w:pStyle w:val="Heading2"/>
      </w:pPr>
      <w:r>
        <w:t>dimension</w:t>
      </w:r>
    </w:p>
    <w:p>
      <w:pPr>
        <w:pStyle w:val="Heading3"/>
      </w:pPr>
      <w:r>
        <w:t>Definition</w:t>
      </w:r>
    </w:p>
    <w:p>
      <w:r>
        <w:t>A numerical value that defines the size, shape, or location of a feature on a part, critical for ensuring proper fit and function.</w:t>
      </w:r>
    </w:p>
    <w:p>
      <w:pPr>
        <w:pStyle w:val="Heading3"/>
      </w:pPr>
      <w:r>
        <w:t>Example</w:t>
      </w:r>
    </w:p>
    <w:p>
      <w:r>
        <w:t>The dimension of a hole may be specified as 10 mm in diameter and 20 mm deep.</w:t>
      </w:r>
    </w:p>
    <w:p>
      <w:pPr>
        <w:pStyle w:val="Heading3"/>
      </w:pPr>
      <w:r>
        <w:t>Visualdescription</w:t>
      </w:r>
    </w:p>
    <w:p>
      <w:r>
        <w:t>A technical drawing showing various dimensions labeled on a mechanical part.</w:t>
      </w:r>
    </w:p>
    <w:p>
      <w:pPr>
        <w:pStyle w:val="Heading2"/>
      </w:pPr>
      <w:r>
        <w:t>tolerance</w:t>
      </w:r>
    </w:p>
    <w:p>
      <w:pPr>
        <w:pStyle w:val="Heading3"/>
      </w:pPr>
      <w:r>
        <w:t>Definition</w:t>
      </w:r>
    </w:p>
    <w:p>
      <w:r>
        <w:t>The allowable variation in a dimension that ensures parts will fit together and function as intended, vital for manufacturing precision.</w:t>
      </w:r>
    </w:p>
    <w:p>
      <w:pPr>
        <w:pStyle w:val="Heading3"/>
      </w:pPr>
      <w:r>
        <w:t>Example</w:t>
      </w:r>
    </w:p>
    <w:p>
      <w:r>
        <w:t>A tolerance of ±0.05 mm indicates that a part can be 0.05 mm larger or smaller than the specified dimension.</w:t>
      </w:r>
    </w:p>
    <w:p>
      <w:pPr>
        <w:pStyle w:val="Heading3"/>
      </w:pPr>
      <w:r>
        <w:t>Visualdescription</w:t>
      </w:r>
    </w:p>
    <w:p>
      <w:r>
        <w:t>A chart displaying dimensions alongside their tolerances, illustrating acceptable ranges.</w:t>
      </w:r>
    </w:p>
    <w:p>
      <w:pPr>
        <w:pStyle w:val="Heading2"/>
      </w:pPr>
      <w:r>
        <w:t>fit</w:t>
      </w:r>
    </w:p>
    <w:p>
      <w:pPr>
        <w:pStyle w:val="Heading3"/>
      </w:pPr>
      <w:r>
        <w:t>Definition</w:t>
      </w:r>
    </w:p>
    <w:p>
      <w:r>
        <w:t>The degree of tightness or looseness between two mating parts, categorized as interference, transition, or clearance fit.</w:t>
      </w:r>
    </w:p>
    <w:p>
      <w:pPr>
        <w:pStyle w:val="Heading3"/>
      </w:pPr>
      <w:r>
        <w:t>Example</w:t>
      </w:r>
    </w:p>
    <w:p>
      <w:r>
        <w:t>A press fit requires the parts to be tightly fitted together, ensuring no movement between them.</w:t>
      </w:r>
    </w:p>
    <w:p>
      <w:pPr>
        <w:pStyle w:val="Heading3"/>
      </w:pPr>
      <w:r>
        <w:t>Visualdescription</w:t>
      </w:r>
    </w:p>
    <w:p>
      <w:r>
        <w:t>An illustration showing different types of fits between two mechanical components.</w:t>
      </w:r>
    </w:p>
    <w:p>
      <w:pPr>
        <w:pStyle w:val="Heading2"/>
      </w:pPr>
      <w:r>
        <w:t>function</w:t>
      </w:r>
    </w:p>
    <w:p>
      <w:pPr>
        <w:pStyle w:val="Heading3"/>
      </w:pPr>
      <w:r>
        <w:t>Definition</w:t>
      </w:r>
    </w:p>
    <w:p>
      <w:r>
        <w:t>The specific purpose or role that a component or system serves within a larger assembly or product.</w:t>
      </w:r>
    </w:p>
    <w:p>
      <w:pPr>
        <w:pStyle w:val="Heading3"/>
      </w:pPr>
      <w:r>
        <w:t>Example</w:t>
      </w:r>
    </w:p>
    <w:p>
      <w:r>
        <w:t>The function of a gear is to transmit motion and torque between shafts.</w:t>
      </w:r>
    </w:p>
    <w:p>
      <w:pPr>
        <w:pStyle w:val="Heading3"/>
      </w:pPr>
      <w:r>
        <w:t>Visualdescription</w:t>
      </w:r>
    </w:p>
    <w:p>
      <w:r>
        <w:t>A diagram of a mechanical system with labeled parts, highlighting their functions within the assembly.</w:t>
      </w:r>
    </w:p>
    <w:p>
      <w:pPr>
        <w:pStyle w:val="Heading2"/>
      </w:pPr>
      <w:r>
        <w:t>replacement part</w:t>
      </w:r>
    </w:p>
    <w:p>
      <w:pPr>
        <w:pStyle w:val="Heading3"/>
      </w:pPr>
      <w:r>
        <w:t>Definition</w:t>
      </w:r>
    </w:p>
    <w:p>
      <w:r>
        <w:t>A component designed to replace a worn, damaged, or obsolete part in a system, ensuring continued operation.</w:t>
      </w:r>
    </w:p>
    <w:p>
      <w:pPr>
        <w:pStyle w:val="Heading3"/>
      </w:pPr>
      <w:r>
        <w:t>Example</w:t>
      </w:r>
    </w:p>
    <w:p>
      <w:r>
        <w:t>A new brake pad serves as a replacement part for a vehicle's braking system.</w:t>
      </w:r>
    </w:p>
    <w:p>
      <w:pPr>
        <w:pStyle w:val="Heading3"/>
      </w:pPr>
      <w:r>
        <w:t>Visualdescription</w:t>
      </w:r>
    </w:p>
    <w:p>
      <w:r>
        <w:t>An image showing a person installing a replacement part into a machine, with the old part set aside.</w:t>
      </w:r>
    </w:p>
    <w:p>
      <w:pPr>
        <w:pStyle w:val="Heading2"/>
      </w:pPr>
      <w:r>
        <w:t>intellectual property</w:t>
      </w:r>
    </w:p>
    <w:p>
      <w:pPr>
        <w:pStyle w:val="Heading3"/>
      </w:pPr>
      <w:r>
        <w:t>Definition</w:t>
      </w:r>
    </w:p>
    <w:p>
      <w:r>
        <w:t>Creations of the mind, such as inventions, designs, and brands, protected by law to give creators exclusive rights to their use.</w:t>
      </w:r>
    </w:p>
    <w:p>
      <w:pPr>
        <w:pStyle w:val="Heading3"/>
      </w:pPr>
      <w:r>
        <w:t>Example</w:t>
      </w:r>
    </w:p>
    <w:p>
      <w:r>
        <w:t>A patent granted for a new type of engine design protects the inventor's rights to manufacture and sell it.</w:t>
      </w:r>
    </w:p>
    <w:p>
      <w:pPr>
        <w:pStyle w:val="Heading3"/>
      </w:pPr>
      <w:r>
        <w:t>Visualdescription</w:t>
      </w:r>
    </w:p>
    <w:p>
      <w:r>
        <w:t>A graphic representing various types of intellectual property, such as patents, trademarks, and copyrights.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