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Accuracy, Precision, and Tolerance</w:t>
      </w:r>
    </w:p>
    <w:p>
      <w:r>
        <w:rPr>
          <w:color w:val="606060"/>
          <w:sz w:val="22"/>
        </w:rPr>
        <w:t>module_20 | Grade 8-12 | 5 days</w:t>
      </w:r>
    </w:p>
    <w:p/>
    <w:p>
      <w:pPr>
        <w:pStyle w:val="Heading1"/>
      </w:pPr>
      <w:r>
        <w:t>Pre Assessment</w:t>
      </w:r>
    </w:p>
    <w:p>
      <w:pPr>
        <w:pStyle w:val="Heading2"/>
      </w:pPr>
      <w:r>
        <w:t>Title</w:t>
      </w:r>
    </w:p>
    <w:p>
      <w:r>
        <w:t>Pre-Assessment: Understanding Measurement Concepts</w:t>
      </w:r>
    </w:p>
    <w:p>
      <w:pPr>
        <w:pStyle w:val="Heading2"/>
      </w:pPr>
      <w:r>
        <w:t>Items</w:t>
      </w:r>
    </w:p>
    <w:p>
      <w:pPr>
        <w:pStyle w:val="Heading3"/>
      </w:pPr>
      <w:r>
        <w:t>Define accuracy and precision in your own words. How do they differ?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Learning Objective</w:t>
      </w:r>
    </w:p>
    <w:p>
      <w:r>
        <w:t>lo_20_01</w:t>
      </w:r>
    </w:p>
    <w:p>
      <w:pPr>
        <w:pStyle w:val="Heading3"/>
      </w:pPr>
      <w:r>
        <w:t>What is the significance of resolution in measurements?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Learning Objective</w:t>
      </w:r>
    </w:p>
    <w:p>
      <w:r>
        <w:t>lo_20_01</w:t>
      </w:r>
    </w:p>
    <w:p>
      <w:pPr>
        <w:pStyle w:val="Heading3"/>
      </w:pPr>
      <w:r>
        <w:t>If a measurement is reported as 5.0 cm with a tolerance of ±0.1 cm, what does that indicate?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Learning Objective</w:t>
      </w:r>
    </w:p>
    <w:p>
      <w:r>
        <w:t>lo_20_01</w:t>
      </w:r>
    </w:p>
    <w:p>
      <w:pPr>
        <w:pStyle w:val="Heading1"/>
      </w:pPr>
      <w:r>
        <w:t>Formative Assessments</w:t>
      </w:r>
    </w:p>
    <w:p>
      <w:pPr>
        <w:pStyle w:val="Heading2"/>
      </w:pPr>
      <w:r>
        <w:t>Formative Assessment: Collecting Measurements</w:t>
      </w:r>
    </w:p>
    <w:p>
      <w:pPr>
        <w:pStyle w:val="Heading3"/>
      </w:pPr>
      <w:r>
        <w:t>Items</w:t>
      </w:r>
    </w:p>
    <w:p>
      <w:pPr>
        <w:pStyle w:val="Heading4"/>
      </w:pPr>
      <w:r>
        <w:t>Collect five repeated measurements of a 10 cm object using a ruler. Record your measurements.</w:t>
      </w:r>
    </w:p>
    <w:p>
      <w:pPr>
        <w:pStyle w:val="Heading5"/>
      </w:pPr>
      <w:r>
        <w:t>Type</w:t>
      </w:r>
    </w:p>
    <w:p>
      <w:r>
        <w:t>data_collection</w:t>
      </w:r>
    </w:p>
    <w:p>
      <w:pPr>
        <w:pStyle w:val="Heading5"/>
      </w:pPr>
      <w:r>
        <w:t>Learning Objective</w:t>
      </w:r>
    </w:p>
    <w:p>
      <w:r>
        <w:t>lo_20_02</w:t>
      </w:r>
    </w:p>
    <w:p>
      <w:pPr>
        <w:pStyle w:val="Heading4"/>
      </w:pPr>
      <w:r>
        <w:t>Calculate the absolute error and percent error for your measurements compared to the true length (10 cm).</w:t>
      </w:r>
    </w:p>
    <w:p>
      <w:pPr>
        <w:pStyle w:val="Heading5"/>
      </w:pPr>
      <w:r>
        <w:t>Type</w:t>
      </w:r>
    </w:p>
    <w:p>
      <w:r>
        <w:t>calculation</w:t>
      </w:r>
    </w:p>
    <w:p>
      <w:pPr>
        <w:pStyle w:val="Heading5"/>
      </w:pPr>
      <w:r>
        <w:t>Learning Objective</w:t>
      </w:r>
    </w:p>
    <w:p>
      <w:r>
        <w:t>lo_20_02</w:t>
      </w:r>
    </w:p>
    <w:p>
      <w:pPr>
        <w:pStyle w:val="Heading2"/>
      </w:pPr>
      <w:r>
        <w:t>Formative Assessment: Analyzing Variation</w:t>
      </w:r>
    </w:p>
    <w:p>
      <w:pPr>
        <w:pStyle w:val="Heading3"/>
      </w:pPr>
      <w:r>
        <w:t>Items</w:t>
      </w:r>
    </w:p>
    <w:p>
      <w:pPr>
        <w:pStyle w:val="Heading4"/>
      </w:pPr>
      <w:r>
        <w:t>Using your repeated measurements, calculate the mean and standard deviation. Describe what these values indicate about the variation and repeatability.</w:t>
      </w:r>
    </w:p>
    <w:p>
      <w:pPr>
        <w:pStyle w:val="Heading5"/>
      </w:pPr>
      <w:r>
        <w:t>Type</w:t>
      </w:r>
    </w:p>
    <w:p>
      <w:r>
        <w:t>data_analysis</w:t>
      </w:r>
    </w:p>
    <w:p>
      <w:pPr>
        <w:pStyle w:val="Heading5"/>
      </w:pPr>
      <w:r>
        <w:t>Learning Objective</w:t>
      </w:r>
    </w:p>
    <w:p>
      <w:r>
        <w:t>lo_20_03</w:t>
      </w:r>
    </w:p>
    <w:p>
      <w:pPr>
        <w:pStyle w:val="Heading2"/>
      </w:pPr>
      <w:r>
        <w:t>Formative Assessment: Evaluating Error</w:t>
      </w:r>
    </w:p>
    <w:p>
      <w:pPr>
        <w:pStyle w:val="Heading3"/>
      </w:pPr>
      <w:r>
        <w:t>Items</w:t>
      </w:r>
    </w:p>
    <w:p>
      <w:pPr>
        <w:pStyle w:val="Heading4"/>
      </w:pPr>
      <w:r>
        <w:t>Given a tolerance of ±0.2 cm for the measurements taken, compare your calculated errors with this tolerance. Discuss whether your measurements are within the acceptable range.</w:t>
      </w:r>
    </w:p>
    <w:p>
      <w:pPr>
        <w:pStyle w:val="Heading5"/>
      </w:pPr>
      <w:r>
        <w:t>Type</w:t>
      </w:r>
    </w:p>
    <w:p>
      <w:r>
        <w:t>evaluation</w:t>
      </w:r>
    </w:p>
    <w:p>
      <w:pPr>
        <w:pStyle w:val="Heading5"/>
      </w:pPr>
      <w:r>
        <w:t>Learning Objective</w:t>
      </w:r>
    </w:p>
    <w:p>
      <w:r>
        <w:t>lo_20_04</w:t>
      </w:r>
    </w:p>
    <w:p>
      <w:pPr>
        <w:pStyle w:val="Heading2"/>
      </w:pPr>
      <w:r>
        <w:t>Formative Assessment: Communicating Results</w:t>
      </w:r>
    </w:p>
    <w:p>
      <w:pPr>
        <w:pStyle w:val="Heading3"/>
      </w:pPr>
      <w:r>
        <w:t>Items</w:t>
      </w:r>
    </w:p>
    <w:p>
      <w:pPr>
        <w:pStyle w:val="Heading4"/>
      </w:pPr>
      <w:r>
        <w:t>Prepare a report summarizing your measurement results, including units, methods used, and any limitations encountered during the measurement process.</w:t>
      </w:r>
    </w:p>
    <w:p>
      <w:pPr>
        <w:pStyle w:val="Heading5"/>
      </w:pPr>
      <w:r>
        <w:t>Type</w:t>
      </w:r>
    </w:p>
    <w:p>
      <w:r>
        <w:t>report</w:t>
      </w:r>
    </w:p>
    <w:p>
      <w:pPr>
        <w:pStyle w:val="Heading5"/>
      </w:pPr>
      <w:r>
        <w:t>Learning Objective</w:t>
      </w:r>
    </w:p>
    <w:p>
      <w:r>
        <w:t>lo_20_05</w:t>
      </w:r>
    </w:p>
    <w:p>
      <w:pPr>
        <w:pStyle w:val="Heading1"/>
      </w:pPr>
      <w:r>
        <w:t>Summative Assessment</w:t>
      </w:r>
    </w:p>
    <w:p>
      <w:pPr>
        <w:pStyle w:val="Heading2"/>
      </w:pPr>
      <w:r>
        <w:t>Title</w:t>
      </w:r>
    </w:p>
    <w:p>
      <w:r>
        <w:t>Summative Assessment: Comprehensive Measurement Analysis</w:t>
      </w:r>
    </w:p>
    <w:p>
      <w:pPr>
        <w:pStyle w:val="Heading2"/>
      </w:pPr>
      <w:r>
        <w:t>Items</w:t>
      </w:r>
    </w:p>
    <w:p>
      <w:pPr>
        <w:pStyle w:val="Heading3"/>
      </w:pPr>
      <w:r>
        <w:t>You are given a set of measurements of an object with a known true value. Analyze the data and calculate the absolute error, percent error, and determine if the results are within the specified tolerance.</w:t>
      </w:r>
    </w:p>
    <w:p>
      <w:pPr>
        <w:pStyle w:val="Heading4"/>
      </w:pPr>
      <w:r>
        <w:t>Type</w:t>
      </w:r>
    </w:p>
    <w:p>
      <w:r>
        <w:t>data_analysis</w:t>
      </w:r>
    </w:p>
    <w:p>
      <w:pPr>
        <w:pStyle w:val="Heading4"/>
      </w:pPr>
      <w:r>
        <w:t>Learning Objective</w:t>
      </w:r>
    </w:p>
    <w:p>
      <w:r>
        <w:t>lo_20_02</w:t>
      </w:r>
    </w:p>
    <w:p>
      <w:pPr>
        <w:pStyle w:val="Heading3"/>
      </w:pPr>
      <w:r>
        <w:t>Discuss the concepts of accuracy, precision, and tolerance in the context of your measurements. Include examples from your previous assessments.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Learning Objective</w:t>
      </w:r>
    </w:p>
    <w:p>
      <w:r>
        <w:t>lo_20_01</w:t>
      </w:r>
    </w:p>
    <w:p>
      <w:pPr>
        <w:pStyle w:val="Heading3"/>
      </w:pPr>
      <w:r>
        <w:t>Based on your understanding of variation and repeatability, suggest improvements for future measurements.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Learning Objective</w:t>
      </w:r>
    </w:p>
    <w:p>
      <w:r>
        <w:t>lo_20_03</w:t>
      </w:r>
    </w:p>
    <w:p>
      <w:pPr>
        <w:pStyle w:val="Heading3"/>
      </w:pPr>
      <w:r>
        <w:t>Reflect on your overall measurement process and discuss any sources of uncertainty and how they could be minimized.</w:t>
      </w:r>
    </w:p>
    <w:p>
      <w:pPr>
        <w:pStyle w:val="Heading4"/>
      </w:pPr>
      <w:r>
        <w:t>Type</w:t>
      </w:r>
    </w:p>
    <w:p>
      <w:r>
        <w:t>reflection</w:t>
      </w:r>
    </w:p>
    <w:p>
      <w:pPr>
        <w:pStyle w:val="Heading4"/>
      </w:pPr>
      <w:r>
        <w:t>Learning Objective</w:t>
      </w:r>
    </w:p>
    <w:p>
      <w:r>
        <w:t>lo_20_05</w:t>
      </w:r>
    </w:p>
    <w:p>
      <w:pPr>
        <w:pStyle w:val="Heading1"/>
      </w:pPr>
      <w:r>
        <w:t>Performance Task Rubric</w:t>
      </w:r>
    </w:p>
    <w:p>
      <w:pPr>
        <w:pStyle w:val="Heading2"/>
      </w:pPr>
      <w:r>
        <w:t>Criteria</w:t>
      </w:r>
    </w:p>
    <w:p>
      <w:pPr>
        <w:pStyle w:val="Heading4"/>
      </w:pPr>
      <w:r>
        <w:t>Category</w:t>
      </w:r>
    </w:p>
    <w:p>
      <w:r>
        <w:t>Data Collection</w:t>
      </w:r>
    </w:p>
    <w:p>
      <w:pPr>
        <w:pStyle w:val="Heading4"/>
      </w:pPr>
      <w:r>
        <w:t>Description</w:t>
      </w:r>
    </w:p>
    <w:p>
      <w:r>
        <w:t>Accurate and precise collection of repeated measurements.</w:t>
      </w:r>
    </w:p>
    <w:p>
      <w:pPr>
        <w:pStyle w:val="Heading4"/>
      </w:pPr>
      <w:r>
        <w:t>Points</w:t>
      </w:r>
    </w:p>
    <w:p>
      <w:pPr>
        <w:pStyle w:val="ListBullet"/>
      </w:pPr>
      <w:r>
        <w:t>0</w:t>
      </w:r>
    </w:p>
    <w:p>
      <w:pPr>
        <w:pStyle w:val="ListBullet"/>
      </w:pPr>
      <w:r>
        <w:t>1</w:t>
      </w:r>
    </w:p>
    <w:p>
      <w:pPr>
        <w:pStyle w:val="ListBullet"/>
      </w:pPr>
      <w:r>
        <w:t>2</w:t>
      </w:r>
    </w:p>
    <w:p>
      <w:pPr>
        <w:pStyle w:val="ListBullet"/>
      </w:pPr>
      <w:r>
        <w:t>3</w:t>
      </w:r>
    </w:p>
    <w:p>
      <w:pPr>
        <w:pStyle w:val="Heading4"/>
      </w:pPr>
      <w:r>
        <w:t>Category</w:t>
      </w:r>
    </w:p>
    <w:p>
      <w:r>
        <w:t>Error Analysis</w:t>
      </w:r>
    </w:p>
    <w:p>
      <w:pPr>
        <w:pStyle w:val="Heading4"/>
      </w:pPr>
      <w:r>
        <w:t>Description</w:t>
      </w:r>
    </w:p>
    <w:p>
      <w:r>
        <w:t>Clear calculation and interpretation of absolute and percent error.</w:t>
      </w:r>
    </w:p>
    <w:p>
      <w:pPr>
        <w:pStyle w:val="Heading4"/>
      </w:pPr>
      <w:r>
        <w:t>Points</w:t>
      </w:r>
    </w:p>
    <w:p>
      <w:pPr>
        <w:pStyle w:val="ListBullet"/>
      </w:pPr>
      <w:r>
        <w:t>0</w:t>
      </w:r>
    </w:p>
    <w:p>
      <w:pPr>
        <w:pStyle w:val="ListBullet"/>
      </w:pPr>
      <w:r>
        <w:t>1</w:t>
      </w:r>
    </w:p>
    <w:p>
      <w:pPr>
        <w:pStyle w:val="ListBullet"/>
      </w:pPr>
      <w:r>
        <w:t>2</w:t>
      </w:r>
    </w:p>
    <w:p>
      <w:pPr>
        <w:pStyle w:val="ListBullet"/>
      </w:pPr>
      <w:r>
        <w:t>3</w:t>
      </w:r>
    </w:p>
    <w:p>
      <w:pPr>
        <w:pStyle w:val="Heading4"/>
      </w:pPr>
      <w:r>
        <w:t>Category</w:t>
      </w:r>
    </w:p>
    <w:p>
      <w:r>
        <w:t>Variation Discussion</w:t>
      </w:r>
    </w:p>
    <w:p>
      <w:pPr>
        <w:pStyle w:val="Heading4"/>
      </w:pPr>
      <w:r>
        <w:t>Description</w:t>
      </w:r>
    </w:p>
    <w:p>
      <w:r>
        <w:t>Insightful analysis of variation and repeatability based on data.</w:t>
      </w:r>
    </w:p>
    <w:p>
      <w:pPr>
        <w:pStyle w:val="Heading4"/>
      </w:pPr>
      <w:r>
        <w:t>Points</w:t>
      </w:r>
    </w:p>
    <w:p>
      <w:pPr>
        <w:pStyle w:val="ListBullet"/>
      </w:pPr>
      <w:r>
        <w:t>0</w:t>
      </w:r>
    </w:p>
    <w:p>
      <w:pPr>
        <w:pStyle w:val="ListBullet"/>
      </w:pPr>
      <w:r>
        <w:t>1</w:t>
      </w:r>
    </w:p>
    <w:p>
      <w:pPr>
        <w:pStyle w:val="ListBullet"/>
      </w:pPr>
      <w:r>
        <w:t>2</w:t>
      </w:r>
    </w:p>
    <w:p>
      <w:pPr>
        <w:pStyle w:val="ListBullet"/>
      </w:pPr>
      <w:r>
        <w:t>3</w:t>
      </w:r>
    </w:p>
    <w:p>
      <w:pPr>
        <w:pStyle w:val="Heading4"/>
      </w:pPr>
      <w:r>
        <w:t>Category</w:t>
      </w:r>
    </w:p>
    <w:p>
      <w:r>
        <w:t>Communication of Results</w:t>
      </w:r>
    </w:p>
    <w:p>
      <w:pPr>
        <w:pStyle w:val="Heading4"/>
      </w:pPr>
      <w:r>
        <w:t>Description</w:t>
      </w:r>
    </w:p>
    <w:p>
      <w:r>
        <w:t>Effective communication of measurement results with appropriate units, methods, and limitations.</w:t>
      </w:r>
    </w:p>
    <w:p>
      <w:pPr>
        <w:pStyle w:val="Heading4"/>
      </w:pPr>
      <w:r>
        <w:t>Points</w:t>
      </w:r>
    </w:p>
    <w:p>
      <w:pPr>
        <w:pStyle w:val="ListBullet"/>
      </w:pPr>
      <w:r>
        <w:t>0</w:t>
      </w:r>
    </w:p>
    <w:p>
      <w:pPr>
        <w:pStyle w:val="ListBullet"/>
      </w:pPr>
      <w:r>
        <w:t>1</w:t>
      </w:r>
    </w:p>
    <w:p>
      <w:pPr>
        <w:pStyle w:val="ListBullet"/>
      </w:pPr>
      <w:r>
        <w:t>2</w:t>
      </w:r>
    </w:p>
    <w:p>
      <w:pPr>
        <w:pStyle w:val="ListBullet"/>
      </w:pPr>
      <w:r>
        <w:t>3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