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Design a Precision Measurement Device</w:t>
      </w:r>
    </w:p>
    <w:p>
      <w:r>
        <w:rPr>
          <w:color w:val="606060"/>
          <w:sz w:val="22"/>
        </w:rPr>
        <w:t>module_20 | Grade 8-12 | 5 days</w:t>
      </w:r>
    </w:p>
    <w:p/>
    <w:p>
      <w:pPr>
        <w:pStyle w:val="Heading1"/>
      </w:pPr>
      <w:r>
        <w:t>Problemstatement</w:t>
      </w:r>
    </w:p>
    <w:p>
      <w:r>
        <w:t>Students are tasked with designing a device that can measure the length of various everyday objects (e.g., pencils, books, water bottles) with high accuracy and precision. The goal is to create a device that can be easily constructed using common materials while maintaining an acceptable tolerance level in measurements.</w:t>
      </w:r>
    </w:p>
    <w:p>
      <w:pPr>
        <w:pStyle w:val="Heading1"/>
      </w:pPr>
      <w:r>
        <w:t>Constraints</w:t>
      </w:r>
    </w:p>
    <w:p>
      <w:pPr>
        <w:pStyle w:val="ListBullet"/>
      </w:pPr>
      <w:r>
        <w:t>The device must be built using materials that are readily available (e.g., cardboard, plastic, string, rulers).</w:t>
      </w:r>
    </w:p>
    <w:p>
      <w:pPr>
        <w:pStyle w:val="ListBullet"/>
      </w:pPr>
      <w:r>
        <w:t>It should be capable of measuring lengths ranging from 5 cm to 50 cm.</w:t>
      </w:r>
    </w:p>
    <w:p>
      <w:pPr>
        <w:pStyle w:val="ListBullet"/>
      </w:pPr>
      <w:r>
        <w:t>The device must allow for repeated measurements with minimal variation.</w:t>
      </w:r>
    </w:p>
    <w:p>
      <w:pPr>
        <w:pStyle w:val="ListBullet"/>
      </w:pPr>
      <w:r>
        <w:t>Students must document their design process, including sketches, materials used, and any challenges faced.</w:t>
      </w:r>
    </w:p>
    <w:p>
      <w:pPr>
        <w:pStyle w:val="Heading1"/>
      </w:pPr>
      <w:r>
        <w:t>Successcriteria</w:t>
      </w:r>
    </w:p>
    <w:p>
      <w:pPr>
        <w:pStyle w:val="ListBullet"/>
      </w:pPr>
      <w:r>
        <w:t>The device must provide measurements that fall within a defined tolerance range (e.g., ±0.5 cm).</w:t>
      </w:r>
    </w:p>
    <w:p>
      <w:pPr>
        <w:pStyle w:val="ListBullet"/>
      </w:pPr>
      <w:r>
        <w:t>Students must present data showing the accuracy and precision of their measurements compared to a standard ruler.</w:t>
      </w:r>
    </w:p>
    <w:p>
      <w:pPr>
        <w:pStyle w:val="ListBullet"/>
      </w:pPr>
      <w:r>
        <w:t>The design must be functional, allowing for easy operation by others.</w:t>
      </w:r>
    </w:p>
    <w:p>
      <w:pPr>
        <w:pStyle w:val="ListBullet"/>
      </w:pPr>
      <w:r>
        <w:t>Students must reflect on the effectiveness of their design and any potential improvements.</w:t>
      </w:r>
    </w:p>
    <w:p>
      <w:pPr>
        <w:pStyle w:val="Heading1"/>
      </w:pPr>
      <w:r>
        <w:t>Reflectionquestions</w:t>
      </w:r>
    </w:p>
    <w:p>
      <w:pPr>
        <w:pStyle w:val="ListBullet"/>
      </w:pPr>
      <w:r>
        <w:t>How did you ensure that your device maintained accuracy and precision in its measurements?</w:t>
      </w:r>
    </w:p>
    <w:p>
      <w:pPr>
        <w:pStyle w:val="ListBullet"/>
      </w:pPr>
      <w:r>
        <w:t>What challenges did you face in the design process, and how did you overcome them?</w:t>
      </w:r>
    </w:p>
    <w:p>
      <w:pPr>
        <w:pStyle w:val="ListBullet"/>
      </w:pPr>
      <w:r>
        <w:t>In what ways could your design be improved to enhance measurement reliability?</w:t>
      </w:r>
    </w:p>
    <w:p>
      <w:pPr>
        <w:pStyle w:val="ListBullet"/>
      </w:pPr>
      <w:r>
        <w:t>How did your understanding of tolerance influence your design choices?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