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concepts of accuracy, precision, and tolerance.</w:t>
      </w:r>
    </w:p>
    <w:p>
      <w:pPr>
        <w:pStyle w:val="Heading3"/>
      </w:pPr>
      <w:r>
        <w:t>Content Description</w:t>
      </w:r>
    </w:p>
    <w:p>
      <w:r>
        <w:t>A diagram illustrating the relationship between accuracy, precision, and tolerance. It should depict a target with darts representing different scenarios of measurements.</w:t>
      </w:r>
    </w:p>
    <w:p>
      <w:pPr>
        <w:pStyle w:val="Heading3"/>
      </w:pPr>
      <w:r>
        <w:t>Technical Accuracy Notes</w:t>
      </w:r>
    </w:p>
    <w:p>
      <w:r>
        <w:t>Ensure darts are varied in placement to visually represent accuracy and precision differences. Include annotations to clarify each scenario.</w:t>
      </w:r>
    </w:p>
    <w:p>
      <w:pPr>
        <w:pStyle w:val="Heading3"/>
      </w:pPr>
      <w:r>
        <w:t>Location</w:t>
      </w:r>
    </w:p>
    <w:p>
      <w:r>
        <w:t>Section on Measurement</w:t>
      </w:r>
    </w:p>
    <w:p>
      <w:pPr>
        <w:pStyle w:val="Heading3"/>
      </w:pPr>
      <w:r>
        <w:t>Purpose</w:t>
      </w:r>
    </w:p>
    <w:p>
      <w:r>
        <w:t>Differentiate between measurement, calculation, and estimation.</w:t>
      </w:r>
    </w:p>
    <w:p>
      <w:pPr>
        <w:pStyle w:val="Heading3"/>
      </w:pPr>
      <w:r>
        <w:t>Content Description</w:t>
      </w:r>
    </w:p>
    <w:p>
      <w:r>
        <w:t>A flowchart that categorizes measurement, calculation, and estimation. Include examples for each category.</w:t>
      </w:r>
    </w:p>
    <w:p>
      <w:pPr>
        <w:pStyle w:val="Heading3"/>
      </w:pPr>
      <w:r>
        <w:t>Technical Accuracy Notes</w:t>
      </w:r>
    </w:p>
    <w:p>
      <w:r>
        <w:t>Use clear definitions as per the terminology guide. Avoid implying that these categories are interchangeable.</w:t>
      </w:r>
    </w:p>
    <w:p>
      <w:pPr>
        <w:pStyle w:val="Heading3"/>
      </w:pPr>
      <w:r>
        <w:t>Location</w:t>
      </w:r>
    </w:p>
    <w:p>
      <w:r>
        <w:t>Tolerance Specifications</w:t>
      </w:r>
    </w:p>
    <w:p>
      <w:pPr>
        <w:pStyle w:val="Heading3"/>
      </w:pPr>
      <w:r>
        <w:t>Purpose</w:t>
      </w:r>
    </w:p>
    <w:p>
      <w:r>
        <w:t>Explain the concept of tolerance in measurements.</w:t>
      </w:r>
    </w:p>
    <w:p>
      <w:pPr>
        <w:pStyle w:val="Heading3"/>
      </w:pPr>
      <w:r>
        <w:t>Content Description</w:t>
      </w:r>
    </w:p>
    <w:p>
      <w:r>
        <w:t>A graphical representation of tolerance limits with examples of acceptable and unacceptable ranges for a measurement.</w:t>
      </w:r>
    </w:p>
    <w:p>
      <w:pPr>
        <w:pStyle w:val="Heading3"/>
      </w:pPr>
      <w:r>
        <w:t>Technical Accuracy Notes</w:t>
      </w:r>
    </w:p>
    <w:p>
      <w:r>
        <w:t>Illustrate a measurement with upper and lower tolerance limits. Indicate that results are not perfect or exact.</w:t>
      </w:r>
    </w:p>
    <w:p>
      <w:pPr>
        <w:pStyle w:val="Heading3"/>
      </w:pPr>
      <w:r>
        <w:t>Location</w:t>
      </w:r>
    </w:p>
    <w:p>
      <w:r>
        <w:t>Real-world Applications</w:t>
      </w:r>
    </w:p>
    <w:p>
      <w:pPr>
        <w:pStyle w:val="Heading3"/>
      </w:pPr>
      <w:r>
        <w:t>Purpose</w:t>
      </w:r>
    </w:p>
    <w:p>
      <w:r>
        <w:t>Show how accuracy, precision, and tolerance apply in various fields.</w:t>
      </w:r>
    </w:p>
    <w:p>
      <w:pPr>
        <w:pStyle w:val="Heading3"/>
      </w:pPr>
      <w:r>
        <w:t>Content Description</w:t>
      </w:r>
    </w:p>
    <w:p>
      <w:r>
        <w:t>A multi-panel illustration that showcases examples from different fields (e.g., engineering, medicine, and manufacturing) where these concepts are crucial.</w:t>
      </w:r>
    </w:p>
    <w:p>
      <w:pPr>
        <w:pStyle w:val="Heading3"/>
      </w:pPr>
      <w:r>
        <w:t>Technical Accuracy Notes</w:t>
      </w:r>
    </w:p>
    <w:p>
      <w:r>
        <w:t>Ensure that each panel accurately represents real-world applications. Use appropriate terminology and avoid generalizations.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Summarize the importance of accuracy, precision, and tolerance.</w:t>
      </w:r>
    </w:p>
    <w:p>
      <w:pPr>
        <w:pStyle w:val="Heading3"/>
      </w:pPr>
      <w:r>
        <w:t>Content Description</w:t>
      </w:r>
    </w:p>
    <w:p>
      <w:r>
        <w:t>An infographic that consolidates key takeaways from the module regarding accuracy, precision, and tolerance.</w:t>
      </w:r>
    </w:p>
    <w:p>
      <w:pPr>
        <w:pStyle w:val="Heading3"/>
      </w:pPr>
      <w:r>
        <w:t>Technical Accuracy Notes</w:t>
      </w:r>
    </w:p>
    <w:p>
      <w:r>
        <w:t>Highlight key points using bullet format. Ensure clarity and conciseness while adhering to technical accuracy.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