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Accuracy, Precision, and Tolerance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