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accuracy</w:t>
      </w:r>
    </w:p>
    <w:p>
      <w:pPr>
        <w:pStyle w:val="Heading3"/>
      </w:pPr>
      <w:r>
        <w:t>Definition</w:t>
      </w:r>
    </w:p>
    <w:p>
      <w:r>
        <w:t>The degree to which a measurement or calculation agrees with the true value.</w:t>
      </w:r>
    </w:p>
    <w:p>
      <w:pPr>
        <w:pStyle w:val="Heading3"/>
      </w:pPr>
      <w:r>
        <w:t>Example</w:t>
      </w:r>
    </w:p>
    <w:p>
      <w:r>
        <w:t>If a thermometer reads 100°C when the actual temperature is 100°C, it is considered accurate.</w:t>
      </w:r>
    </w:p>
    <w:p>
      <w:pPr>
        <w:pStyle w:val="Heading3"/>
      </w:pPr>
      <w:r>
        <w:t>Visualdescription</w:t>
      </w:r>
    </w:p>
    <w:p>
      <w:r>
        <w:t>A target with an arrow hitting the bullseye, indicating closeness to the true value.</w:t>
      </w:r>
    </w:p>
    <w:p>
      <w:pPr>
        <w:pStyle w:val="Heading2"/>
      </w:pPr>
      <w:r>
        <w:t>precision</w:t>
      </w:r>
    </w:p>
    <w:p>
      <w:pPr>
        <w:pStyle w:val="Heading3"/>
      </w:pPr>
      <w:r>
        <w:t>Definition</w:t>
      </w:r>
    </w:p>
    <w:p>
      <w:r>
        <w:t>The degree to which repeated measurements under unchanged conditions show the same results.</w:t>
      </w:r>
    </w:p>
    <w:p>
      <w:pPr>
        <w:pStyle w:val="Heading3"/>
      </w:pPr>
      <w:r>
        <w:t>Example</w:t>
      </w:r>
    </w:p>
    <w:p>
      <w:r>
        <w:t>If a scale repeatedly shows a weight of 50 kg when weighing the same object, it demonstrates high precision.</w:t>
      </w:r>
    </w:p>
    <w:p>
      <w:pPr>
        <w:pStyle w:val="Heading3"/>
      </w:pPr>
      <w:r>
        <w:t>Visualdescription</w:t>
      </w:r>
    </w:p>
    <w:p>
      <w:r>
        <w:t>A target with arrows clustered closely together, indicating consistency in measurements.</w:t>
      </w:r>
    </w:p>
    <w:p>
      <w:pPr>
        <w:pStyle w:val="Heading2"/>
      </w:pPr>
      <w:r>
        <w:t>resolution</w:t>
      </w:r>
    </w:p>
    <w:p>
      <w:pPr>
        <w:pStyle w:val="Heading3"/>
      </w:pPr>
      <w:r>
        <w:t>Definition</w:t>
      </w:r>
    </w:p>
    <w:p>
      <w:r>
        <w:t>The smallest increment that can be measured by a measurement system.</w:t>
      </w:r>
    </w:p>
    <w:p>
      <w:pPr>
        <w:pStyle w:val="Heading3"/>
      </w:pPr>
      <w:r>
        <w:t>Example</w:t>
      </w:r>
    </w:p>
    <w:p>
      <w:r>
        <w:t>A digital scale that measures in increments of 0.01 kg has a resolution of 0.01 kg.</w:t>
      </w:r>
    </w:p>
    <w:p>
      <w:pPr>
        <w:pStyle w:val="Heading3"/>
      </w:pPr>
      <w:r>
        <w:t>Visualdescription</w:t>
      </w:r>
    </w:p>
    <w:p>
      <w:r>
        <w:t>A ruler showing fine divisions, illustrating the smallest measurable unit.</w:t>
      </w:r>
    </w:p>
    <w:p>
      <w:pPr>
        <w:pStyle w:val="Heading2"/>
      </w:pPr>
      <w:r>
        <w:t>repeatability</w:t>
      </w:r>
    </w:p>
    <w:p>
      <w:pPr>
        <w:pStyle w:val="Heading3"/>
      </w:pPr>
      <w:r>
        <w:t>Definition</w:t>
      </w:r>
    </w:p>
    <w:p>
      <w:r>
        <w:t>The ability to obtain the same measurement under the same conditions over multiple trials.</w:t>
      </w:r>
    </w:p>
    <w:p>
      <w:pPr>
        <w:pStyle w:val="Heading3"/>
      </w:pPr>
      <w:r>
        <w:t>Example</w:t>
      </w:r>
    </w:p>
    <w:p>
      <w:r>
        <w:t>A stopwatch recording the same time for a race multiple times demonstrates repeatability.</w:t>
      </w:r>
    </w:p>
    <w:p>
      <w:pPr>
        <w:pStyle w:val="Heading3"/>
      </w:pPr>
      <w:r>
        <w:t>Visualdescription</w:t>
      </w:r>
    </w:p>
    <w:p>
      <w:r>
        <w:t>A series of identical measurement results displayed in a graph or chart.</w:t>
      </w:r>
    </w:p>
    <w:p>
      <w:pPr>
        <w:pStyle w:val="Heading2"/>
      </w:pPr>
      <w:r>
        <w:t>uncertainty</w:t>
      </w:r>
    </w:p>
    <w:p>
      <w:pPr>
        <w:pStyle w:val="Heading3"/>
      </w:pPr>
      <w:r>
        <w:t>Definition</w:t>
      </w:r>
    </w:p>
    <w:p>
      <w:r>
        <w:t>A quantifiable indication of doubt about the measurement result.</w:t>
      </w:r>
    </w:p>
    <w:p>
      <w:pPr>
        <w:pStyle w:val="Heading3"/>
      </w:pPr>
      <w:r>
        <w:t>Example</w:t>
      </w:r>
    </w:p>
    <w:p>
      <w:r>
        <w:t>A measurement of 10.0 ± 0.2 cm indicates an uncertainty of 0.2 cm.</w:t>
      </w:r>
    </w:p>
    <w:p>
      <w:pPr>
        <w:pStyle w:val="Heading3"/>
      </w:pPr>
      <w:r>
        <w:t>Visualdescription</w:t>
      </w:r>
    </w:p>
    <w:p>
      <w:r>
        <w:t>A measurement tape with a highlighted area showing the range of uncertainty.</w:t>
      </w:r>
    </w:p>
    <w:p>
      <w:pPr>
        <w:pStyle w:val="Heading2"/>
      </w:pPr>
      <w:r>
        <w:t>tolerance</w:t>
      </w:r>
    </w:p>
    <w:p>
      <w:pPr>
        <w:pStyle w:val="Heading3"/>
      </w:pPr>
      <w:r>
        <w:t>Definition</w:t>
      </w:r>
    </w:p>
    <w:p>
      <w:r>
        <w:t>The acceptable range of variation in a measurement or value.</w:t>
      </w:r>
    </w:p>
    <w:p>
      <w:pPr>
        <w:pStyle w:val="Heading3"/>
      </w:pPr>
      <w:r>
        <w:t>Example</w:t>
      </w:r>
    </w:p>
    <w:p>
      <w:r>
        <w:t>A tolerance of ± 5% means that the actual measurement can vary by 5% above or below the stated value.</w:t>
      </w:r>
    </w:p>
    <w:p>
      <w:pPr>
        <w:pStyle w:val="Heading3"/>
      </w:pPr>
      <w:r>
        <w:t>Visualdescription</w:t>
      </w:r>
    </w:p>
    <w:p>
      <w:r>
        <w:t>A gauge showing a range with upper and lower limits marked clearly.</w:t>
      </w:r>
    </w:p>
    <w:p>
      <w:pPr>
        <w:pStyle w:val="Heading2"/>
      </w:pPr>
      <w:r>
        <w:t>absolute error</w:t>
      </w:r>
    </w:p>
    <w:p>
      <w:pPr>
        <w:pStyle w:val="Heading3"/>
      </w:pPr>
      <w:r>
        <w:t>Definition</w:t>
      </w:r>
    </w:p>
    <w:p>
      <w:r>
        <w:t>The difference between the measured value and the true value.</w:t>
      </w:r>
    </w:p>
    <w:p>
      <w:pPr>
        <w:pStyle w:val="Heading3"/>
      </w:pPr>
      <w:r>
        <w:t>Example</w:t>
      </w:r>
    </w:p>
    <w:p>
      <w:r>
        <w:t>If the true length of an object is 15 cm and it is measured as 14.5 cm, the absolute error is 0.5 cm.</w:t>
      </w:r>
    </w:p>
    <w:p>
      <w:pPr>
        <w:pStyle w:val="Heading3"/>
      </w:pPr>
      <w:r>
        <w:t>Visualdescription</w:t>
      </w:r>
    </w:p>
    <w:p>
      <w:r>
        <w:t>A diagram showing a measured value and the true value with the difference highlighted.</w:t>
      </w:r>
    </w:p>
    <w:p>
      <w:pPr>
        <w:pStyle w:val="Heading2"/>
      </w:pPr>
      <w:r>
        <w:t>percent error</w:t>
      </w:r>
    </w:p>
    <w:p>
      <w:pPr>
        <w:pStyle w:val="Heading3"/>
      </w:pPr>
      <w:r>
        <w:t>Definition</w:t>
      </w:r>
    </w:p>
    <w:p>
      <w:r>
        <w:t>The absolute error expressed as a percentage of the true value.</w:t>
      </w:r>
    </w:p>
    <w:p>
      <w:pPr>
        <w:pStyle w:val="Heading3"/>
      </w:pPr>
      <w:r>
        <w:t>Example</w:t>
      </w:r>
    </w:p>
    <w:p>
      <w:r>
        <w:t>If the true value is 50 and the measured value is 48, the percent error is (2/50) * 100 = 4%.</w:t>
      </w:r>
    </w:p>
    <w:p>
      <w:pPr>
        <w:pStyle w:val="Heading3"/>
      </w:pPr>
      <w:r>
        <w:t>Visualdescription</w:t>
      </w:r>
    </w:p>
    <w:p>
      <w:r>
        <w:t>A pie chart illustrating the proportion of error relative to the whole.</w:t>
      </w:r>
    </w:p>
    <w:p>
      <w:pPr>
        <w:pStyle w:val="Heading2"/>
      </w:pPr>
      <w:r>
        <w:t>reference value</w:t>
      </w:r>
    </w:p>
    <w:p>
      <w:pPr>
        <w:pStyle w:val="Heading3"/>
      </w:pPr>
      <w:r>
        <w:t>Definition</w:t>
      </w:r>
    </w:p>
    <w:p>
      <w:r>
        <w:t>A known or accepted value used as a comparison for measurements.</w:t>
      </w:r>
    </w:p>
    <w:p>
      <w:pPr>
        <w:pStyle w:val="Heading3"/>
      </w:pPr>
      <w:r>
        <w:t>Example</w:t>
      </w:r>
    </w:p>
    <w:p>
      <w:r>
        <w:t>The melting point of pure water at 0°C is a reference value for temperature measurements.</w:t>
      </w:r>
    </w:p>
    <w:p>
      <w:pPr>
        <w:pStyle w:val="Heading3"/>
      </w:pPr>
      <w:r>
        <w:t>Visualdescription</w:t>
      </w:r>
    </w:p>
    <w:p>
      <w:r>
        <w:t>A thermometer with a highlighted point indicating the reference value.</w:t>
      </w:r>
    </w:p>
    <w:p>
      <w:pPr>
        <w:pStyle w:val="Heading2"/>
      </w:pPr>
      <w:r>
        <w:t>acceptance criterion</w:t>
      </w:r>
    </w:p>
    <w:p>
      <w:pPr>
        <w:pStyle w:val="Heading3"/>
      </w:pPr>
      <w:r>
        <w:t>Definition</w:t>
      </w:r>
    </w:p>
    <w:p>
      <w:r>
        <w:t>The conditions that must be met for a measurement or result to be considered acceptable.</w:t>
      </w:r>
    </w:p>
    <w:p>
      <w:pPr>
        <w:pStyle w:val="Heading3"/>
      </w:pPr>
      <w:r>
        <w:t>Example</w:t>
      </w:r>
    </w:p>
    <w:p>
      <w:r>
        <w:t>An acceptance criterion may state that the measurement must fall within ± 2% of the reference value.</w:t>
      </w:r>
    </w:p>
    <w:p>
      <w:pPr>
        <w:pStyle w:val="Heading3"/>
      </w:pPr>
      <w:r>
        <w:t>Visualdescription</w:t>
      </w:r>
    </w:p>
    <w:p>
      <w:r>
        <w:t>A checklist with ticks next to criteria that have been met.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