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Career Profiles</w:t>
      </w:r>
    </w:p>
    <w:p>
      <w:pPr>
        <w:pStyle w:val="Heading2"/>
      </w:pPr>
      <w:r>
        <w:t>Qualitätsingenieur</w:t>
      </w:r>
    </w:p>
    <w:p>
      <w:pPr>
        <w:pStyle w:val="Heading3"/>
      </w:pPr>
      <w:r>
        <w:t>Daily Work Description</w:t>
      </w:r>
    </w:p>
    <w:p>
      <w:r>
        <w:t>Ein Qualitätsingenieur ist verantwortlich für die Überwachung und Sicherstellung der Produktqualität in einem Unternehmen. Er führt regelmäßige Tests und Inspektionen durch, um sicherzustellen, dass die Produkte den festgelegten Spezifikationen entsprechen. Dabei nutzt er statistische Methoden zur Analyse von Daten und zur Bewertung von Messungen, um präzise und zuverlässige Ergebnisse zu gewährleisten.</w:t>
      </w:r>
    </w:p>
    <w:p>
      <w:pPr>
        <w:pStyle w:val="Heading3"/>
      </w:pPr>
      <w:r>
        <w:t>Connection To Module Concepts</w:t>
      </w:r>
    </w:p>
    <w:p>
      <w:r>
        <w:t>In seiner täglichen Arbeit verwendet der Qualitätsingenieur Konzepte wie Genauigkeit, Präzision und Toleranz, um sicherzustellen, dass die hergestellten Produkte sowohl den Anforderungen als auch den Erwartungen der Kunden entsprechen.</w:t>
      </w:r>
    </w:p>
    <w:p>
      <w:pPr>
        <w:pStyle w:val="Heading2"/>
      </w:pPr>
      <w:r>
        <w:t>3D-Modelleur</w:t>
      </w:r>
    </w:p>
    <w:p>
      <w:pPr>
        <w:pStyle w:val="Heading3"/>
      </w:pPr>
      <w:r>
        <w:t>Daily Work Description</w:t>
      </w:r>
    </w:p>
    <w:p>
      <w:r>
        <w:t>Ein 3D-Modelleur erstellt digitale Modelle von Objekten und Umgebungen, die in verschiedenen Branchen wie Film, Videospielen und Produktdesign verwendet werden. Er arbeitet mit Software zur Erstellung von Meshes und Punktwolken und verwendet Techniken wie LiDAR, um präzise digitale Zwillinge zu erstellen.</w:t>
      </w:r>
    </w:p>
    <w:p>
      <w:pPr>
        <w:pStyle w:val="Heading3"/>
      </w:pPr>
      <w:r>
        <w:t>Connection To Module Concepts</w:t>
      </w:r>
    </w:p>
    <w:p>
      <w:r>
        <w:t>Der 3D-Modelleur muss ein tiefes Verständnis von Genauigkeit und Toleranz haben, um sicherzustellen, dass die erstellten Modelle die realen Objekte genau widerspiegeln. Präzise Messungen sind entscheidend, um eine hohe Qualität der Modelle zu gewährleisten.</w:t>
      </w:r>
    </w:p>
    <w:p>
      <w:pPr>
        <w:pStyle w:val="Heading2"/>
      </w:pPr>
      <w:r>
        <w:t>Datenanalyst für Sensordaten</w:t>
      </w:r>
    </w:p>
    <w:p>
      <w:pPr>
        <w:pStyle w:val="Heading3"/>
      </w:pPr>
      <w:r>
        <w:t>Daily Work Description</w:t>
      </w:r>
    </w:p>
    <w:p>
      <w:r>
        <w:t>Ein Datenanalyst für Sensordaten analysiert Informationen, die von verschiedenen Sensoren, einschließlich LiDAR, gesammelt werden. Er nutzt AI und sensor fusion, um Muster in den Daten zu erkennen und präzise Vorhersagen zu treffen. Sein Ziel ist es, wertvolle Einblicke zu gewinnen, die zur Verbesserung von Prozessen und Produkten beitragen.</w:t>
      </w:r>
    </w:p>
    <w:p>
      <w:pPr>
        <w:pStyle w:val="Heading3"/>
      </w:pPr>
      <w:r>
        <w:t>Connection To Module Concepts</w:t>
      </w:r>
    </w:p>
    <w:p>
      <w:r>
        <w:t>In seiner Arbeit ist der Datenanalyst auf genaue Messungen angewiesen und nutzt Berechnungen, um fundierte Entscheidungen zu treffen. Dabei spielt die Unterscheidung zwischen direkten Messungen und abgeleiteten Werten eine zentrale Rolle.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