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Terminology</w:t>
      </w:r>
    </w:p>
    <w:p>
      <w:r>
        <w:t>3D-Scan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4"/>
      </w:pPr>
      <w:r>
        <w:t>Notes</w:t>
      </w:r>
    </w:p>
    <w:p>
      <w:r>
        <w:t>Der Begriff '3D-Scan' wird durchgängig korrekt verwendet.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Terminology</w:t>
      </w:r>
    </w:p>
    <w:p>
      <w:r>
        <w:t>3D-Scannen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Notes</w:t>
      </w:r>
    </w:p>
    <w:p>
      <w:r>
        <w:t>Der Begriff '3D-Scannen' wird in einem Kontext verwendet, wo '3D-Scan' angemessener wäre.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Alignment</w:t>
      </w:r>
    </w:p>
    <w:p>
      <w:r>
        <w:t>gut</w:t>
      </w:r>
    </w:p>
    <w:p>
      <w:pPr>
        <w:pStyle w:val="Heading4"/>
      </w:pPr>
      <w:r>
        <w:t>Notes</w:t>
      </w:r>
    </w:p>
    <w:p>
      <w:r>
        <w:t>Lernziele sind klar definiert und entsprechen den Inhalten.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Alignment</w:t>
      </w:r>
    </w:p>
    <w:p>
      <w:r>
        <w:t>schlecht</w:t>
      </w:r>
    </w:p>
    <w:p>
      <w:pPr>
        <w:pStyle w:val="Heading4"/>
      </w:pPr>
      <w:r>
        <w:t>Notes</w:t>
      </w:r>
    </w:p>
    <w:p>
      <w:r>
        <w:t>Lernziele sind vage und nicht spezifisch genug für die behandelten Themen.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strukturiert</w:t>
      </w:r>
    </w:p>
    <w:p>
      <w:pPr>
        <w:pStyle w:val="Heading4"/>
      </w:pPr>
      <w:r>
        <w:t>Notes</w:t>
      </w:r>
    </w:p>
    <w:p>
      <w:r>
        <w:t>Die Sitzungen folgen einem klaren, logischen Aufbau.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wenig strukturiert</w:t>
      </w:r>
    </w:p>
    <w:p>
      <w:pPr>
        <w:pStyle w:val="Heading4"/>
      </w:pPr>
      <w:r>
        <w:t>Notes</w:t>
      </w:r>
    </w:p>
    <w:p>
      <w:r>
        <w:t>Die Sitzungen scheinen willkürlich und unorganisiert zu sein.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Alignment</w:t>
      </w:r>
    </w:p>
    <w:p>
      <w:r>
        <w:t>gut</w:t>
      </w:r>
    </w:p>
    <w:p>
      <w:pPr>
        <w:pStyle w:val="Heading4"/>
      </w:pPr>
      <w:r>
        <w:t>Notes</w:t>
      </w:r>
    </w:p>
    <w:p>
      <w:r>
        <w:t>Die Bewertungsmethoden stimmen gut mit den Lernzielen überein.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Alignment</w:t>
      </w:r>
    </w:p>
    <w:p>
      <w:r>
        <w:t>schlecht</w:t>
      </w:r>
    </w:p>
    <w:p>
      <w:pPr>
        <w:pStyle w:val="Heading4"/>
      </w:pPr>
      <w:r>
        <w:t>Notes</w:t>
      </w:r>
    </w:p>
    <w:p>
      <w:r>
        <w:t>Die Bewertungen reflektieren nicht die festgelegten Lernziele.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Alignment</w:t>
      </w:r>
    </w:p>
    <w:p>
      <w:r>
        <w:t>mäßig</w:t>
      </w:r>
    </w:p>
    <w:p>
      <w:pPr>
        <w:pStyle w:val="Heading4"/>
      </w:pPr>
      <w:r>
        <w:t>Notes</w:t>
      </w:r>
    </w:p>
    <w:p>
      <w:r>
        <w:t>Einige Bewertungsmethoden sind relevant, andere jedoch nicht.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