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Problemstatement</w:t>
      </w:r>
    </w:p>
    <w:p>
      <w:r>
        <w:t>Entwickle ein System zur Messung und Visualisierung der Luftqualität in deiner Umgebung. Das System sollte in der Lage sein, verschiedene Schadstoffe zu erkennen und präzise Daten zu liefern, um die Luftqualität zu bewerten. Berücksichtige dabei die Messgenauigkeit, die Präzision der Daten und die Toleranzen, die bei der Sensorik auftreten können.</w:t>
      </w:r>
    </w:p>
    <w:p>
      <w:pPr>
        <w:pStyle w:val="Heading1"/>
      </w:pPr>
      <w:r>
        <w:t>Constraints</w:t>
      </w:r>
    </w:p>
    <w:p>
      <w:pPr>
        <w:pStyle w:val="ListBullet"/>
      </w:pPr>
      <w:r>
        <w:t>Das System darf nur Materialien verwenden, die leicht erhältlich sind und für Schüler zugänglich sind.</w:t>
      </w:r>
    </w:p>
    <w:p>
      <w:pPr>
        <w:pStyle w:val="ListBullet"/>
      </w:pPr>
      <w:r>
        <w:t>Das Budget für das gesamte Projekt darf 50 Euro nicht überschreiten.</w:t>
      </w:r>
    </w:p>
    <w:p>
      <w:pPr>
        <w:pStyle w:val="ListBullet"/>
      </w:pPr>
      <w:r>
        <w:t>Die Lösung muss in einem Zeitrahmen von 4 Wochen entwickelt und präsentiert werden.</w:t>
      </w:r>
    </w:p>
    <w:p>
      <w:pPr>
        <w:pStyle w:val="ListBullet"/>
      </w:pPr>
      <w:r>
        <w:t>Die Benutzeroberfläche zur Visualisierung der Daten muss einfach und intuitiv sein.</w:t>
      </w:r>
    </w:p>
    <w:p>
      <w:pPr>
        <w:pStyle w:val="ListBullet"/>
      </w:pPr>
      <w:r>
        <w:t>Mindestens drei verschiedene Schadstoffe müssen gemessen werden können.</w:t>
      </w:r>
    </w:p>
    <w:p>
      <w:pPr>
        <w:pStyle w:val="Heading1"/>
      </w:pPr>
      <w:r>
        <w:t>Successcriteria</w:t>
      </w:r>
    </w:p>
    <w:p>
      <w:pPr>
        <w:pStyle w:val="ListBullet"/>
      </w:pPr>
      <w:r>
        <w:t>Das System liefert kontinuierliche Messwerte der Luftqualität über einen festgelegten Zeitraum.</w:t>
      </w:r>
    </w:p>
    <w:p>
      <w:pPr>
        <w:pStyle w:val="ListBullet"/>
      </w:pPr>
      <w:r>
        <w:t>Die Benutzeroberfläche zeigt die Daten in verständlicher Form an (z. B. Grafiken oder Diagramme).</w:t>
      </w:r>
    </w:p>
    <w:p>
      <w:pPr>
        <w:pStyle w:val="ListBullet"/>
      </w:pPr>
      <w:r>
        <w:t>Die Messgenauigkeit der Sensoren ist dokumentiert und wird in der Präsentation erläutert.</w:t>
      </w:r>
    </w:p>
    <w:p>
      <w:pPr>
        <w:pStyle w:val="ListBullet"/>
      </w:pPr>
      <w:r>
        <w:t>Das Projektteam kann die Entscheidungen, die zu ihrer Lösung führten, mit Daten und Forschungsergebnissen untermauern.</w:t>
      </w:r>
    </w:p>
    <w:p>
      <w:pPr>
        <w:pStyle w:val="Heading1"/>
      </w:pPr>
      <w:r>
        <w:t>Reflectionquestions</w:t>
      </w:r>
    </w:p>
    <w:p>
      <w:pPr>
        <w:pStyle w:val="ListBullet"/>
      </w:pPr>
      <w:r>
        <w:t>Welche Herausforderungen sind bei der Auswahl der Sensoren aufgetreten und wie wurden diese gelöst?</w:t>
      </w:r>
    </w:p>
    <w:p>
      <w:pPr>
        <w:pStyle w:val="ListBullet"/>
      </w:pPr>
      <w:r>
        <w:t>Wie haben sich die Konzepte von Genauigkeit, Präzision und Toleranz in eurem Projekt ausgewirkt?</w:t>
      </w:r>
    </w:p>
    <w:p>
      <w:pPr>
        <w:pStyle w:val="ListBullet"/>
      </w:pPr>
      <w:r>
        <w:t>Inwiefern hat die Nutzung von AI zur Analyse der Luftqualitätsdaten euren Ansatz verändert?</w:t>
      </w:r>
    </w:p>
    <w:p>
      <w:pPr>
        <w:pStyle w:val="ListBullet"/>
      </w:pPr>
      <w:r>
        <w:t>Was würdet ihr in einem zukünftigen Projekt anders machen, um die Ergebnisse zu verbessern?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