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What are the primary components of ASCAND technology?</w:t>
      </w:r>
    </w:p>
    <w:p>
      <w:pPr>
        <w:pStyle w:val="Heading3"/>
      </w:pPr>
      <w:r>
        <w:t>Itemid</w:t>
      </w:r>
    </w:p>
    <w:p>
      <w:r>
        <w:t>1</w:t>
      </w:r>
    </w:p>
    <w:p>
      <w:pPr>
        <w:pStyle w:val="Heading3"/>
      </w:pPr>
      <w:r>
        <w:t>Correctanswer</w:t>
      </w:r>
    </w:p>
    <w:p>
      <w:r>
        <w:t>ASCAND technology primarily utilizes structured optical projection, AI-based analysis, and sensor fusion.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Identifies all three components accurately.</w:t>
      </w:r>
    </w:p>
    <w:p>
      <w:pPr>
        <w:pStyle w:val="Heading4"/>
      </w:pPr>
      <w:r>
        <w:t>Partialcredit</w:t>
      </w:r>
    </w:p>
    <w:p>
      <w:r>
        <w:t>Mentions at least two components correctly.</w:t>
      </w:r>
    </w:p>
    <w:p>
      <w:pPr>
        <w:pStyle w:val="Heading4"/>
      </w:pPr>
      <w:r>
        <w:t>Nocredit</w:t>
      </w:r>
    </w:p>
    <w:p>
      <w:r>
        <w:t>Fails to mention any correct components.</w:t>
      </w:r>
    </w:p>
    <w:p>
      <w:pPr>
        <w:pStyle w:val="Heading2"/>
      </w:pPr>
      <w:r>
        <w:t>Explain the difference between measurement, calculation, and estimation in the context of data collection.</w:t>
      </w:r>
    </w:p>
    <w:p>
      <w:pPr>
        <w:pStyle w:val="Heading3"/>
      </w:pPr>
      <w:r>
        <w:t>Itemid</w:t>
      </w:r>
    </w:p>
    <w:p>
      <w:r>
        <w:t>2</w:t>
      </w:r>
    </w:p>
    <w:p>
      <w:pPr>
        <w:pStyle w:val="Heading3"/>
      </w:pPr>
      <w:r>
        <w:t>Correctanswer</w:t>
      </w:r>
    </w:p>
    <w:p>
      <w:r>
        <w:t>Measurement refers to direct quantification of data, calculation involves deriving values from measured data, and estimation is based on AI-inferred information.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Accurately explains all three terms with clear distinctions.</w:t>
      </w:r>
    </w:p>
    <w:p>
      <w:pPr>
        <w:pStyle w:val="Heading4"/>
      </w:pPr>
      <w:r>
        <w:t>Partialcredit</w:t>
      </w:r>
    </w:p>
    <w:p>
      <w:r>
        <w:t>Explains at least two terms correctly but lacks clarity on distinctions.</w:t>
      </w:r>
    </w:p>
    <w:p>
      <w:pPr>
        <w:pStyle w:val="Heading4"/>
      </w:pPr>
      <w:r>
        <w:t>Nocredit</w:t>
      </w:r>
    </w:p>
    <w:p>
      <w:r>
        <w:t>Fails to accurately describe or distinguish the terms.</w:t>
      </w:r>
    </w:p>
    <w:p>
      <w:pPr>
        <w:pStyle w:val="Heading2"/>
      </w:pPr>
      <w:r>
        <w:t>What are some limitations of ASCAND technology?</w:t>
      </w:r>
    </w:p>
    <w:p>
      <w:pPr>
        <w:pStyle w:val="Heading3"/>
      </w:pPr>
      <w:r>
        <w:t>Itemid</w:t>
      </w:r>
    </w:p>
    <w:p>
      <w:r>
        <w:t>3</w:t>
      </w:r>
    </w:p>
    <w:p>
      <w:pPr>
        <w:pStyle w:val="Heading3"/>
      </w:pPr>
      <w:r>
        <w:t>Correctanswer</w:t>
      </w:r>
    </w:p>
    <w:p>
      <w:r>
        <w:t>ASCAND technology has limitations such as potential inaccuracies in complex environments, reliance on quality input data, and sensitivity to lighting conditions.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Lists at least three limitations accurately.</w:t>
      </w:r>
    </w:p>
    <w:p>
      <w:pPr>
        <w:pStyle w:val="Heading4"/>
      </w:pPr>
      <w:r>
        <w:t>Partialcredit</w:t>
      </w:r>
    </w:p>
    <w:p>
      <w:r>
        <w:t>Mentions one or two limitations correctly.</w:t>
      </w:r>
    </w:p>
    <w:p>
      <w:pPr>
        <w:pStyle w:val="Heading4"/>
      </w:pPr>
      <w:r>
        <w:t>Nocredit</w:t>
      </w:r>
    </w:p>
    <w:p>
      <w:r>
        <w:t>Fails to identify any limitations.</w:t>
      </w:r>
    </w:p>
    <w:p>
      <w:pPr>
        <w:pStyle w:val="Heading2"/>
      </w:pPr>
      <w:r>
        <w:t>Describe how sensor fusion improves data quality in ASCAND.</w:t>
      </w:r>
    </w:p>
    <w:p>
      <w:pPr>
        <w:pStyle w:val="Heading3"/>
      </w:pPr>
      <w:r>
        <w:t>Itemid</w:t>
      </w:r>
    </w:p>
    <w:p>
      <w:r>
        <w:t>4</w:t>
      </w:r>
    </w:p>
    <w:p>
      <w:pPr>
        <w:pStyle w:val="Heading3"/>
      </w:pPr>
      <w:r>
        <w:t>Correctanswer</w:t>
      </w:r>
    </w:p>
    <w:p>
      <w:r>
        <w:t>Sensor fusion improves data quality by integrating information from multiple sensors to enhance accuracy and reduce uncertainty in data interpretation.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Clearly describes the role of sensor fusion in improving data quality.</w:t>
      </w:r>
    </w:p>
    <w:p>
      <w:pPr>
        <w:pStyle w:val="Heading4"/>
      </w:pPr>
      <w:r>
        <w:t>Partialcredit</w:t>
      </w:r>
    </w:p>
    <w:p>
      <w:r>
        <w:t>Mentions sensor fusion but lacks detail on its impact on data quality.</w:t>
      </w:r>
    </w:p>
    <w:p>
      <w:pPr>
        <w:pStyle w:val="Heading4"/>
      </w:pPr>
      <w:r>
        <w:t>Nocredit</w:t>
      </w:r>
    </w:p>
    <w:p>
      <w:r>
        <w:t>Does not accurately describe sensor fusion or its effects.</w:t>
      </w:r>
    </w:p>
    <w:p>
      <w:pPr>
        <w:pStyle w:val="Heading2"/>
      </w:pPr>
      <w:r>
        <w:t>Why is it important to differentiate between measurement, calculation, and estimation?</w:t>
      </w:r>
    </w:p>
    <w:p>
      <w:pPr>
        <w:pStyle w:val="Heading3"/>
      </w:pPr>
      <w:r>
        <w:t>Itemid</w:t>
      </w:r>
    </w:p>
    <w:p>
      <w:r>
        <w:t>5</w:t>
      </w:r>
    </w:p>
    <w:p>
      <w:pPr>
        <w:pStyle w:val="Heading3"/>
      </w:pPr>
      <w:r>
        <w:t>Correctanswer</w:t>
      </w:r>
    </w:p>
    <w:p>
      <w:r>
        <w:t>Differentiating between these concepts is important for understanding the reliability and validity of data, as each type serves a different purpose and has varying degrees of accuracy.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Provides a thorough explanation of the importance of differentiation.</w:t>
      </w:r>
    </w:p>
    <w:p>
      <w:pPr>
        <w:pStyle w:val="Heading4"/>
      </w:pPr>
      <w:r>
        <w:t>Partialcredit</w:t>
      </w:r>
    </w:p>
    <w:p>
      <w:r>
        <w:t>Mentions some aspects of the importance but lacks depth.</w:t>
      </w:r>
    </w:p>
    <w:p>
      <w:pPr>
        <w:pStyle w:val="Heading4"/>
      </w:pPr>
      <w:r>
        <w:t>Nocredit</w:t>
      </w:r>
    </w:p>
    <w:p>
      <w:r>
        <w:t>Fails to explain the importance or misunderstands the concepts.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