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Quality Control</w:t>
      </w:r>
    </w:p>
    <w:p>
      <w:r>
        <w:rPr>
          <w:color w:val="606060"/>
          <w:sz w:val="22"/>
        </w:rPr>
        <w:t>module_21 | Grade 8-12 | 5 days</w:t>
      </w:r>
    </w:p>
    <w:p/>
    <w:p>
      <w:pPr>
        <w:pStyle w:val="Heading1"/>
      </w:pPr>
      <w:r>
        <w:t>Module</w:t>
      </w:r>
    </w:p>
    <w:p>
      <w:r>
        <w:t>Quality Control</w:t>
      </w:r>
    </w:p>
    <w:p>
      <w:pPr>
        <w:pStyle w:val="Heading1"/>
      </w:pPr>
      <w:r>
        <w:t>Learningobjectives</w:t>
      </w:r>
    </w:p>
    <w:p>
      <w:pPr>
        <w:pStyle w:val="Heading2"/>
      </w:pPr>
      <w:r>
        <w:t>lo_21_01</w:t>
      </w:r>
    </w:p>
    <w:p>
      <w:pPr>
        <w:pStyle w:val="Heading3"/>
      </w:pPr>
      <w:r>
        <w:t>Assessmentitems</w:t>
      </w:r>
    </w:p>
    <w:p>
      <w:pPr>
        <w:pStyle w:val="Heading4"/>
      </w:pPr>
      <w:r>
        <w:t>What factors would you consider when defining quality criteria for a product intended for industrial use?</w:t>
      </w:r>
    </w:p>
    <w:p>
      <w:pPr>
        <w:pStyle w:val="Heading5"/>
      </w:pPr>
      <w:r>
        <w:t>Type</w:t>
      </w:r>
    </w:p>
    <w:p>
      <w:r>
        <w:t>Pre-Assessment</w:t>
      </w:r>
    </w:p>
    <w:p>
      <w:pPr>
        <w:pStyle w:val="Heading4"/>
      </w:pPr>
      <w:r>
        <w:t>List three measurable quality criteria for a 3D printed object intended for functional use. Explain your choices.</w:t>
      </w:r>
    </w:p>
    <w:p>
      <w:pPr>
        <w:pStyle w:val="Heading5"/>
      </w:pPr>
      <w:r>
        <w:t>Type</w:t>
      </w:r>
    </w:p>
    <w:p>
      <w:r>
        <w:t>Formative Assessment</w:t>
      </w:r>
    </w:p>
    <w:p>
      <w:pPr>
        <w:pStyle w:val="Heading4"/>
      </w:pPr>
      <w:r>
        <w:t>Given a case study of a product, translate its intended use into specific, measurable quality criteria.</w:t>
      </w:r>
    </w:p>
    <w:p>
      <w:pPr>
        <w:pStyle w:val="Heading5"/>
      </w:pPr>
      <w:r>
        <w:t>Type</w:t>
      </w:r>
    </w:p>
    <w:p>
      <w:r>
        <w:t>Summative Assessment</w:t>
      </w:r>
    </w:p>
    <w:p>
      <w:pPr>
        <w:pStyle w:val="Heading2"/>
      </w:pPr>
      <w:r>
        <w:t>lo_21_02</w:t>
      </w:r>
    </w:p>
    <w:p>
      <w:pPr>
        <w:pStyle w:val="Heading3"/>
      </w:pPr>
      <w:r>
        <w:t>Assessmentitems</w:t>
      </w:r>
    </w:p>
    <w:p>
      <w:pPr>
        <w:pStyle w:val="Heading4"/>
      </w:pPr>
      <w:r>
        <w:t>Design an inspection plan for a scanned object. Include at least five steps and specify the measurement techniques to be used.</w:t>
      </w:r>
    </w:p>
    <w:p>
      <w:pPr>
        <w:pStyle w:val="Heading5"/>
      </w:pPr>
      <w:r>
        <w:t>Type</w:t>
      </w:r>
    </w:p>
    <w:p>
      <w:r>
        <w:t>Formative Assessment</w:t>
      </w:r>
    </w:p>
    <w:p>
      <w:pPr>
        <w:pStyle w:val="Heading2"/>
      </w:pPr>
      <w:r>
        <w:t>lo_21_03</w:t>
      </w:r>
    </w:p>
    <w:p>
      <w:pPr>
        <w:pStyle w:val="Heading3"/>
      </w:pPr>
      <w:r>
        <w:t>Assessmentitems</w:t>
      </w:r>
    </w:p>
    <w:p>
      <w:pPr>
        <w:pStyle w:val="Heading4"/>
      </w:pPr>
      <w:r>
        <w:t>Analyze the following measurements and visual evidence of a product defect. Determine if it meets the acceptance criteria.</w:t>
      </w:r>
    </w:p>
    <w:p>
      <w:pPr>
        <w:pStyle w:val="Heading5"/>
      </w:pPr>
      <w:r>
        <w:t>Type</w:t>
      </w:r>
    </w:p>
    <w:p>
      <w:r>
        <w:t>Formative Assessment</w:t>
      </w:r>
    </w:p>
    <w:p>
      <w:pPr>
        <w:pStyle w:val="Heading4"/>
      </w:pPr>
      <w:r>
        <w:t>Using a provided dataset of measurements and defects, analyze the results and identify any patterns that suggest quality issues.</w:t>
      </w:r>
    </w:p>
    <w:p>
      <w:pPr>
        <w:pStyle w:val="Heading5"/>
      </w:pPr>
      <w:r>
        <w:t>Type</w:t>
      </w:r>
    </w:p>
    <w:p>
      <w:r>
        <w:t>Summative Assessment</w:t>
      </w:r>
    </w:p>
    <w:p>
      <w:pPr>
        <w:pStyle w:val="Heading2"/>
      </w:pPr>
      <w:r>
        <w:t>lo_21_04</w:t>
      </w:r>
    </w:p>
    <w:p>
      <w:pPr>
        <w:pStyle w:val="Heading3"/>
      </w:pPr>
      <w:r>
        <w:t>Assessmentitems</w:t>
      </w:r>
    </w:p>
    <w:p>
      <w:pPr>
        <w:pStyle w:val="Heading4"/>
      </w:pPr>
      <w:r>
        <w:t>Explain the difference between process monitoring and final product inspection, providing examples of each.</w:t>
      </w:r>
    </w:p>
    <w:p>
      <w:pPr>
        <w:pStyle w:val="Heading5"/>
      </w:pPr>
      <w:r>
        <w:t>Type</w:t>
      </w:r>
    </w:p>
    <w:p>
      <w:r>
        <w:t>Formative Assessment</w:t>
      </w:r>
    </w:p>
    <w:p>
      <w:pPr>
        <w:pStyle w:val="Heading2"/>
      </w:pPr>
      <w:r>
        <w:t>lo_21_05</w:t>
      </w:r>
    </w:p>
    <w:p>
      <w:pPr>
        <w:pStyle w:val="Heading3"/>
      </w:pPr>
      <w:r>
        <w:t>Assessmentitems</w:t>
      </w:r>
    </w:p>
    <w:p>
      <w:pPr>
        <w:pStyle w:val="Heading4"/>
      </w:pPr>
      <w:r>
        <w:t>Based on documented evidence of a recurring defect, recommend a corrective action plan. Justify your recommendations.</w:t>
      </w:r>
    </w:p>
    <w:p>
      <w:pPr>
        <w:pStyle w:val="Heading5"/>
      </w:pPr>
      <w:r>
        <w:t>Type</w:t>
      </w:r>
    </w:p>
    <w:p>
      <w:r>
        <w:t>Formative Assessment</w:t>
      </w:r>
    </w:p>
    <w:p>
      <w:pPr>
        <w:pStyle w:val="Heading4"/>
      </w:pPr>
      <w:r>
        <w:t>Evaluate a provided quality control report and recommend corrective actions based on the documented evidence of defects.</w:t>
      </w:r>
    </w:p>
    <w:p>
      <w:pPr>
        <w:pStyle w:val="Heading5"/>
      </w:pPr>
      <w:r>
        <w:t>Type</w:t>
      </w:r>
    </w:p>
    <w:p>
      <w:r>
        <w:t>Summative Assessment</w:t>
      </w:r>
    </w:p>
    <w:p>
      <w:pPr>
        <w:pStyle w:val="Heading1"/>
      </w:pPr>
      <w:r>
        <w:t>Performancetaskrubric</w:t>
      </w:r>
    </w:p>
    <w:p>
      <w:pPr>
        <w:pStyle w:val="Heading2"/>
      </w:pPr>
      <w:r>
        <w:t>Criteria</w:t>
      </w:r>
    </w:p>
    <w:p>
      <w:pPr>
        <w:pStyle w:val="Heading4"/>
      </w:pPr>
      <w:r>
        <w:t>Name</w:t>
      </w:r>
    </w:p>
    <w:p>
      <w:r>
        <w:t>Understanding of Quality Criteria</w:t>
      </w:r>
    </w:p>
    <w:p>
      <w:pPr>
        <w:pStyle w:val="Heading4"/>
      </w:pPr>
      <w:r>
        <w:t>Description</w:t>
      </w:r>
    </w:p>
    <w:p>
      <w:r>
        <w:t>Demonstrates a clear understanding of how to translate intended use into measurable quality criteria.</w:t>
      </w:r>
    </w:p>
    <w:p>
      <w:pPr>
        <w:pStyle w:val="Heading4"/>
      </w:pPr>
      <w:r>
        <w:t>Levels</w:t>
      </w:r>
    </w:p>
    <w:p>
      <w:pPr>
        <w:pStyle w:val="Heading5"/>
      </w:pPr>
      <w:r>
        <w:t>Exemplary</w:t>
      </w:r>
    </w:p>
    <w:p>
      <w:r>
        <w:t>Clearly articulates quality criteria with detailed justification.</w:t>
      </w:r>
    </w:p>
    <w:p>
      <w:pPr>
        <w:pStyle w:val="Heading5"/>
      </w:pPr>
      <w:r>
        <w:t>Proficient</w:t>
      </w:r>
    </w:p>
    <w:p>
      <w:r>
        <w:t>Articulates quality criteria with adequate justification.</w:t>
      </w:r>
    </w:p>
    <w:p>
      <w:pPr>
        <w:pStyle w:val="Heading5"/>
      </w:pPr>
      <w:r>
        <w:t>Needs Improvement</w:t>
      </w:r>
    </w:p>
    <w:p>
      <w:r>
        <w:t>Identifies quality criteria but lacks justification.</w:t>
      </w:r>
    </w:p>
    <w:p>
      <w:pPr>
        <w:pStyle w:val="Heading4"/>
      </w:pPr>
      <w:r>
        <w:t>Name</w:t>
      </w:r>
    </w:p>
    <w:p>
      <w:r>
        <w:t>Inspection Plan Design</w:t>
      </w:r>
    </w:p>
    <w:p>
      <w:pPr>
        <w:pStyle w:val="Heading4"/>
      </w:pPr>
      <w:r>
        <w:t>Description</w:t>
      </w:r>
    </w:p>
    <w:p>
      <w:r>
        <w:t>Develops a comprehensive and repeatable inspection plan.</w:t>
      </w:r>
    </w:p>
    <w:p>
      <w:pPr>
        <w:pStyle w:val="Heading4"/>
      </w:pPr>
      <w:r>
        <w:t>Levels</w:t>
      </w:r>
    </w:p>
    <w:p>
      <w:pPr>
        <w:pStyle w:val="Heading5"/>
      </w:pPr>
      <w:r>
        <w:t>Exemplary</w:t>
      </w:r>
    </w:p>
    <w:p>
      <w:r>
        <w:t>Designs an inspection plan that is thorough, repeatable, and well-structured.</w:t>
      </w:r>
    </w:p>
    <w:p>
      <w:pPr>
        <w:pStyle w:val="Heading5"/>
      </w:pPr>
      <w:r>
        <w:t>Proficient</w:t>
      </w:r>
    </w:p>
    <w:p>
      <w:r>
        <w:t>Designs an adequate inspection plan with some structure.</w:t>
      </w:r>
    </w:p>
    <w:p>
      <w:pPr>
        <w:pStyle w:val="Heading5"/>
      </w:pPr>
      <w:r>
        <w:t>Needs Improvement</w:t>
      </w:r>
    </w:p>
    <w:p>
      <w:r>
        <w:t>Designs an incomplete inspection plan lacking clarity.</w:t>
      </w:r>
    </w:p>
    <w:p>
      <w:pPr>
        <w:pStyle w:val="Heading4"/>
      </w:pPr>
      <w:r>
        <w:t>Name</w:t>
      </w:r>
    </w:p>
    <w:p>
      <w:r>
        <w:t>Analysis of Defects</w:t>
      </w:r>
    </w:p>
    <w:p>
      <w:pPr>
        <w:pStyle w:val="Heading4"/>
      </w:pPr>
      <w:r>
        <w:t>Description</w:t>
      </w:r>
    </w:p>
    <w:p>
      <w:r>
        <w:t>Effectively analyzes measurements and visual evidence against acceptance criteria.</w:t>
      </w:r>
    </w:p>
    <w:p>
      <w:pPr>
        <w:pStyle w:val="Heading4"/>
      </w:pPr>
      <w:r>
        <w:t>Levels</w:t>
      </w:r>
    </w:p>
    <w:p>
      <w:pPr>
        <w:pStyle w:val="Heading5"/>
      </w:pPr>
      <w:r>
        <w:t>Exemplary</w:t>
      </w:r>
    </w:p>
    <w:p>
      <w:r>
        <w:t>Provides a thorough analysis with clear conclusions and insights.</w:t>
      </w:r>
    </w:p>
    <w:p>
      <w:pPr>
        <w:pStyle w:val="Heading5"/>
      </w:pPr>
      <w:r>
        <w:t>Proficient</w:t>
      </w:r>
    </w:p>
    <w:p>
      <w:r>
        <w:t>Provides a satisfactory analysis with some conclusions.</w:t>
      </w:r>
    </w:p>
    <w:p>
      <w:pPr>
        <w:pStyle w:val="Heading5"/>
      </w:pPr>
      <w:r>
        <w:t>Needs Improvement</w:t>
      </w:r>
    </w:p>
    <w:p>
      <w:r>
        <w:t>Analysis is incomplete or lacks clarity.</w:t>
      </w:r>
    </w:p>
    <w:p>
      <w:pPr>
        <w:pStyle w:val="Heading4"/>
      </w:pPr>
      <w:r>
        <w:t>Name</w:t>
      </w:r>
    </w:p>
    <w:p>
      <w:r>
        <w:t>Corrective Action Recommendations</w:t>
      </w:r>
    </w:p>
    <w:p>
      <w:pPr>
        <w:pStyle w:val="Heading4"/>
      </w:pPr>
      <w:r>
        <w:t>Description</w:t>
      </w:r>
    </w:p>
    <w:p>
      <w:r>
        <w:t>Recommends appropriate corrective actions based on evidence.</w:t>
      </w:r>
    </w:p>
    <w:p>
      <w:pPr>
        <w:pStyle w:val="Heading4"/>
      </w:pPr>
      <w:r>
        <w:t>Levels</w:t>
      </w:r>
    </w:p>
    <w:p>
      <w:pPr>
        <w:pStyle w:val="Heading5"/>
      </w:pPr>
      <w:r>
        <w:t>Exemplary</w:t>
      </w:r>
    </w:p>
    <w:p>
      <w:r>
        <w:t>Recommends well-justified corrective actions with clear reasoning.</w:t>
      </w:r>
    </w:p>
    <w:p>
      <w:pPr>
        <w:pStyle w:val="Heading5"/>
      </w:pPr>
      <w:r>
        <w:t>Proficient</w:t>
      </w:r>
    </w:p>
    <w:p>
      <w:r>
        <w:t>Recommends corrective actions with some justification.</w:t>
      </w:r>
    </w:p>
    <w:p>
      <w:pPr>
        <w:pStyle w:val="Heading5"/>
      </w:pPr>
      <w:r>
        <w:t>Needs Improvement</w:t>
      </w:r>
    </w:p>
    <w:p>
      <w:r>
        <w:t>Recommendations are unclear or lack justification.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