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Quality Control</w:t>
      </w:r>
    </w:p>
    <w:p>
      <w:r>
        <w:rPr>
          <w:color w:val="606060"/>
          <w:sz w:val="22"/>
        </w:rPr>
        <w:t>module_21 | Grade 8-12 | 5 days</w:t>
      </w:r>
    </w:p>
    <w:p/>
    <w:p>
      <w:pPr>
        <w:pStyle w:val="Heading1"/>
      </w:pPr>
      <w:r>
        <w:t>Career Profiles</w:t>
      </w:r>
    </w:p>
    <w:p>
      <w:pPr>
        <w:pStyle w:val="Heading2"/>
      </w:pPr>
      <w:r>
        <w:t>Quality Assurance Engineer</w:t>
      </w:r>
    </w:p>
    <w:p>
      <w:pPr>
        <w:pStyle w:val="Heading3"/>
      </w:pPr>
      <w:r>
        <w:t>Daily Work Description</w:t>
      </w:r>
    </w:p>
    <w:p>
      <w:r>
        <w:t>A Quality Assurance Engineer develops and implements testing processes to ensure products meet safety and quality standards. They analyze product specifications, create testing plans, and use structured optical projection techniques to assess product dimensions and tolerances. They also collaborate with design and production teams to identify potential quality issues early in the manufacturing process.</w:t>
      </w:r>
    </w:p>
    <w:p>
      <w:pPr>
        <w:pStyle w:val="Heading3"/>
      </w:pPr>
      <w:r>
        <w:t>Connection To Module Concepts</w:t>
      </w:r>
    </w:p>
    <w:p>
      <w:r>
        <w:t>This role emphasizes the importance of measurement techniques and the need for precise calculations to maintain product quality. The engineer's work directly relates to quality control principles and practices discussed in this module.</w:t>
      </w:r>
    </w:p>
    <w:p>
      <w:pPr>
        <w:pStyle w:val="Heading2"/>
      </w:pPr>
      <w:r>
        <w:t>Manufacturing Quality Inspector</w:t>
      </w:r>
    </w:p>
    <w:p>
      <w:pPr>
        <w:pStyle w:val="Heading3"/>
      </w:pPr>
      <w:r>
        <w:t>Daily Work Description</w:t>
      </w:r>
    </w:p>
    <w:p>
      <w:r>
        <w:t>A Manufacturing Quality Inspector conducts on-site inspections of products during various stages of production. They utilize measurement tools to verify dimensions and assess overall quality, documenting findings and recommending adjustments to improve processes. They frequently engage in estimation techniques to predict potential quality issues based on historical data.</w:t>
      </w:r>
    </w:p>
    <w:p>
      <w:pPr>
        <w:pStyle w:val="Heading3"/>
      </w:pPr>
      <w:r>
        <w:t>Connection To Module Concepts</w:t>
      </w:r>
    </w:p>
    <w:p>
      <w:r>
        <w:t>This position highlights the significance of direct measurement and estimation in the quality control process. The inspector's role is crucial for ensuring compliance with quality standards and minimizing defects in the final product.</w:t>
      </w:r>
    </w:p>
    <w:p>
      <w:pPr>
        <w:pStyle w:val="Heading2"/>
      </w:pPr>
      <w:r>
        <w:t>Data Analyst in Quality Control</w:t>
      </w:r>
    </w:p>
    <w:p>
      <w:pPr>
        <w:pStyle w:val="Heading3"/>
      </w:pPr>
      <w:r>
        <w:t>Daily Work Description</w:t>
      </w:r>
    </w:p>
    <w:p>
      <w:r>
        <w:t>A Data Analyst in Quality Control collects and analyzes data related to product performance and quality metrics. They leverage AI-based analysis to identify trends and anomalies, providing insights that help improve manufacturing processes. Their work involves interpreting data from structured optical projection systems to support quality improvement initiatives.</w:t>
      </w:r>
    </w:p>
    <w:p>
      <w:pPr>
        <w:pStyle w:val="Heading3"/>
      </w:pPr>
      <w:r>
        <w:t>Connection To Module Concepts</w:t>
      </w:r>
    </w:p>
    <w:p>
      <w:r>
        <w:t>This role exemplifies the application of calculation and estimation in the quality control domain. The analyst uses data-driven insights to enhance product quality, aligning with the module's focus on quality assurance methodologies.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