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Quality Control System for a New Product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Problem Statement</w:t>
      </w:r>
    </w:p>
    <w:p>
      <w:r>
        <w:t>Imagine your school has decided to launch a new snack product for students. Your task is to design a quality control system to ensure that each snack meets specific quality standards before it is sold. You must consider factors such as taste, appearance, packaging, and nutritional value.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quality control system must be able to evaluate at least three different quality attributes.</w:t>
      </w:r>
    </w:p>
    <w:p>
      <w:pPr>
        <w:pStyle w:val="ListBullet"/>
      </w:pPr>
      <w:r>
        <w:t>You have a budget of $500 for materials and tools.</w:t>
      </w:r>
    </w:p>
    <w:p>
      <w:pPr>
        <w:pStyle w:val="ListBullet"/>
      </w:pPr>
      <w:r>
        <w:t>The solution must be completed within three weeks.</w:t>
      </w:r>
    </w:p>
    <w:p>
      <w:pPr>
        <w:pStyle w:val="ListBullet"/>
      </w:pPr>
      <w:r>
        <w:t>The system must allow for adjustments based on feedback from taste tests.</w:t>
      </w:r>
    </w:p>
    <w:p>
      <w:pPr>
        <w:pStyle w:val="Heading1"/>
      </w:pPr>
      <w:r>
        <w:t>Success Criteria</w:t>
      </w:r>
    </w:p>
    <w:p>
      <w:pPr>
        <w:pStyle w:val="ListBullet"/>
      </w:pPr>
      <w:r>
        <w:t>A clear description of the quality control process, including how measurements will be taken and analyzed.</w:t>
      </w:r>
    </w:p>
    <w:p>
      <w:pPr>
        <w:pStyle w:val="ListBullet"/>
      </w:pPr>
      <w:r>
        <w:t>Evidence of at least two rounds of testing and adjustments based on results.</w:t>
      </w:r>
    </w:p>
    <w:p>
      <w:pPr>
        <w:pStyle w:val="ListBullet"/>
      </w:pPr>
      <w:r>
        <w:t>A presentation that outlines the rationale behind your design choices and how they meet the quality standards.</w:t>
      </w:r>
    </w:p>
    <w:p>
      <w:pPr>
        <w:pStyle w:val="ListBullet"/>
      </w:pPr>
      <w:r>
        <w:t>Feedback from peers on the quality of the snack based on your system.</w:t>
      </w:r>
    </w:p>
    <w:p>
      <w:pPr>
        <w:pStyle w:val="Heading1"/>
      </w:pPr>
      <w:r>
        <w:t>Reflection Questions</w:t>
      </w:r>
    </w:p>
    <w:p>
      <w:pPr>
        <w:pStyle w:val="ListBullet"/>
      </w:pPr>
      <w:r>
        <w:t>What were the biggest challenges you faced when designing the quality control system?</w:t>
      </w:r>
    </w:p>
    <w:p>
      <w:pPr>
        <w:pStyle w:val="ListBullet"/>
      </w:pPr>
      <w:r>
        <w:t>How did you decide which quality attributes were most important to measure?</w:t>
      </w:r>
    </w:p>
    <w:p>
      <w:pPr>
        <w:pStyle w:val="ListBullet"/>
      </w:pPr>
      <w:r>
        <w:t>In what ways did your initial design change based on testing and feedback?</w:t>
      </w:r>
    </w:p>
    <w:p>
      <w:pPr>
        <w:pStyle w:val="ListBullet"/>
      </w:pPr>
      <w:r>
        <w:t>How could your quality control system be improved in a real-world application?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