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Quality Control</w:t>
      </w:r>
    </w:p>
    <w:p>
      <w:r>
        <w:rPr>
          <w:color w:val="606060"/>
          <w:sz w:val="22"/>
        </w:rPr>
        <w:t>module_21 | Grade 8-12 | 5 days</w:t>
      </w:r>
    </w:p>
    <w:p/>
    <w:p>
      <w:pPr>
        <w:pStyle w:val="Heading1"/>
      </w:pPr>
      <w:r>
        <w:t>Extensionactivities</w:t>
      </w:r>
    </w:p>
    <w:p>
      <w:pPr>
        <w:pStyle w:val="Heading3"/>
      </w:pPr>
      <w:r>
        <w:t>Activitytitle</w:t>
      </w:r>
    </w:p>
    <w:p>
      <w:r>
        <w:t>Home Measurement Scavenger Hunt</w:t>
      </w:r>
    </w:p>
    <w:p>
      <w:pPr>
        <w:pStyle w:val="Heading3"/>
      </w:pPr>
      <w:r>
        <w:t>Description</w:t>
      </w:r>
    </w:p>
    <w:p>
      <w:r>
        <w:t>Create a scavenger hunt where family members measure various objects around the house using rulers or measuring tapes. Encourage them to record their measurements and classify them into categories (length, width, height).</w:t>
      </w:r>
    </w:p>
    <w:p>
      <w:pPr>
        <w:pStyle w:val="Heading3"/>
      </w:pPr>
      <w:r>
        <w:t>Learningoutcome</w:t>
      </w:r>
    </w:p>
    <w:p>
      <w:r>
        <w:t>Reinforces direct measurement skills and encourages critical thinking about the dimensions of everyday objects.</w:t>
      </w:r>
    </w:p>
    <w:p>
      <w:pPr>
        <w:pStyle w:val="Heading3"/>
      </w:pPr>
      <w:r>
        <w:t>Activitytitle</w:t>
      </w:r>
    </w:p>
    <w:p>
      <w:r>
        <w:t>Estimating Volumes with Household Items</w:t>
      </w:r>
    </w:p>
    <w:p>
      <w:pPr>
        <w:pStyle w:val="Heading3"/>
      </w:pPr>
      <w:r>
        <w:t>Description</w:t>
      </w:r>
    </w:p>
    <w:p>
      <w:r>
        <w:t>Gather several containers of different shapes and sizes (e.g., cups, bowls, boxes). Ask family members to estimate the volume of each container and then measure it with water or rice to see how close their estimates were.</w:t>
      </w:r>
    </w:p>
    <w:p>
      <w:pPr>
        <w:pStyle w:val="Heading3"/>
      </w:pPr>
      <w:r>
        <w:t>Learningoutcome</w:t>
      </w:r>
    </w:p>
    <w:p>
      <w:r>
        <w:t>Helps distinguish between estimation and measurement while practicing volume calculations.</w:t>
      </w:r>
    </w:p>
    <w:p>
      <w:pPr>
        <w:pStyle w:val="Heading3"/>
      </w:pPr>
      <w:r>
        <w:t>Activitytitle</w:t>
      </w:r>
    </w:p>
    <w:p>
      <w:r>
        <w:t>DIY Quality Control Checklist</w:t>
      </w:r>
    </w:p>
    <w:p>
      <w:pPr>
        <w:pStyle w:val="Heading3"/>
      </w:pPr>
      <w:r>
        <w:t>Description</w:t>
      </w:r>
    </w:p>
    <w:p>
      <w:r>
        <w:t>Create a checklist for quality control of a simple home project, like baking cookies or planting seeds. Include criteria such as size, shape, and consistency. After the project, review and discuss which criteria were met.</w:t>
      </w:r>
    </w:p>
    <w:p>
      <w:pPr>
        <w:pStyle w:val="Heading3"/>
      </w:pPr>
      <w:r>
        <w:t>Learningoutcome</w:t>
      </w:r>
    </w:p>
    <w:p>
      <w:r>
        <w:t>Introduces quality control concepts and encourages critical evaluation of completed tasks.</w:t>
      </w:r>
    </w:p>
    <w:p>
      <w:pPr>
        <w:pStyle w:val="Heading3"/>
      </w:pPr>
      <w:r>
        <w:t>Activitytitle</w:t>
      </w:r>
    </w:p>
    <w:p>
      <w:r>
        <w:t>AI-Driven Design Ideas</w:t>
      </w:r>
    </w:p>
    <w:p>
      <w:pPr>
        <w:pStyle w:val="Heading3"/>
      </w:pPr>
      <w:r>
        <w:t>Description</w:t>
      </w:r>
    </w:p>
    <w:p>
      <w:r>
        <w:t>Research various AI tools or apps that suggest design ideas for home projects. Each family member can choose a tool, explore its suggestions, and present their favorite design idea to the family.</w:t>
      </w:r>
    </w:p>
    <w:p>
      <w:pPr>
        <w:pStyle w:val="Heading3"/>
      </w:pPr>
      <w:r>
        <w:t>Learningoutcome</w:t>
      </w:r>
    </w:p>
    <w:p>
      <w:r>
        <w:t>Familiarizes participants with AI technology and its applications in design and innovation.</w:t>
      </w:r>
    </w:p>
    <w:p>
      <w:pPr>
        <w:pStyle w:val="Heading3"/>
      </w:pPr>
      <w:r>
        <w:t>Activitytitle</w:t>
      </w:r>
    </w:p>
    <w:p>
      <w:r>
        <w:t>Create a Measurement Journal</w:t>
      </w:r>
    </w:p>
    <w:p>
      <w:pPr>
        <w:pStyle w:val="Heading3"/>
      </w:pPr>
      <w:r>
        <w:t>Description</w:t>
      </w:r>
    </w:p>
    <w:p>
      <w:r>
        <w:t>Start a family measurement journal where everyone logs their daily measurements of different activities, such as the distance walked, time spent on tasks, or quantities of ingredients used in cooking.</w:t>
      </w:r>
    </w:p>
    <w:p>
      <w:pPr>
        <w:pStyle w:val="Heading3"/>
      </w:pPr>
      <w:r>
        <w:t>Learningoutcome</w:t>
      </w:r>
    </w:p>
    <w:p>
      <w:r>
        <w:t>Encourages continuous measurement practice and reinforces understanding of direct measurement over time.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