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Slide Deck</w:t>
      </w:r>
    </w:p>
    <w:p>
      <w:pPr>
        <w:pStyle w:val="Heading3"/>
      </w:pPr>
      <w:r>
        <w:t>Title Slide</w:t>
      </w:r>
    </w:p>
    <w:p>
      <w:pPr>
        <w:pStyle w:val="Heading4"/>
      </w:pPr>
      <w:r>
        <w:t>Title</w:t>
      </w:r>
    </w:p>
    <w:p>
      <w:r>
        <w:t>Quality Control in Scanning and Manufacturing</w:t>
      </w:r>
    </w:p>
    <w:p>
      <w:pPr>
        <w:pStyle w:val="Heading4"/>
      </w:pPr>
      <w:r>
        <w:t>Subtitle</w:t>
      </w:r>
    </w:p>
    <w:p>
      <w:r>
        <w:t>Ensuring Compliance Through Repeatable Inspection Processes</w:t>
      </w:r>
    </w:p>
    <w:p>
      <w:pPr>
        <w:pStyle w:val="Heading4"/>
      </w:pPr>
      <w:r>
        <w:t>Author</w:t>
      </w:r>
    </w:p>
    <w:p>
      <w:r>
        <w:t>Your Name</w:t>
      </w:r>
    </w:p>
    <w:p>
      <w:pPr>
        <w:pStyle w:val="Heading4"/>
      </w:pPr>
      <w:r>
        <w:t>Date</w:t>
      </w:r>
    </w:p>
    <w:p>
      <w:r>
        <w:t>Date</w:t>
      </w:r>
    </w:p>
    <w:p>
      <w:pPr>
        <w:pStyle w:val="Heading3"/>
      </w:pPr>
      <w:r>
        <w:t>Driving Question Slide</w:t>
      </w:r>
    </w:p>
    <w:p>
      <w:pPr>
        <w:pStyle w:val="Heading4"/>
      </w:pPr>
      <w:r>
        <w:t>Driving Question</w:t>
      </w:r>
    </w:p>
    <w:p>
      <w:r>
        <w:t>How can a repeatable inspection process determine whether a scan or manufactured object meets requirements?</w:t>
      </w:r>
    </w:p>
    <w:p>
      <w:pPr>
        <w:pStyle w:val="Heading3"/>
      </w:pPr>
      <w:r>
        <w:t>Concept Slide 1</w:t>
      </w:r>
    </w:p>
    <w:p>
      <w:pPr>
        <w:pStyle w:val="Heading4"/>
      </w:pPr>
      <w:r>
        <w:t>Title</w:t>
      </w:r>
    </w:p>
    <w:p>
      <w:r>
        <w:t>Introduction to Quality Control</w:t>
      </w:r>
    </w:p>
    <w:p>
      <w:pPr>
        <w:pStyle w:val="Heading4"/>
      </w:pPr>
      <w:r>
        <w:t>Content</w:t>
      </w:r>
    </w:p>
    <w:p>
      <w:r>
        <w:t>Quality control is a systematic process to ensure that products meet specified requirements. This slide covers the significance of quality control in both scanning and manufacturing, including the implications of failing to meet standards.</w:t>
      </w:r>
    </w:p>
    <w:p>
      <w:pPr>
        <w:pStyle w:val="Heading3"/>
      </w:pPr>
      <w:r>
        <w:t>Concept Slide 2</w:t>
      </w:r>
    </w:p>
    <w:p>
      <w:pPr>
        <w:pStyle w:val="Heading4"/>
      </w:pPr>
      <w:r>
        <w:t>Title</w:t>
      </w:r>
    </w:p>
    <w:p>
      <w:r>
        <w:t>Inspection Process Overview</w:t>
      </w:r>
    </w:p>
    <w:p>
      <w:pPr>
        <w:pStyle w:val="Heading4"/>
      </w:pPr>
      <w:r>
        <w:t>Content</w:t>
      </w:r>
    </w:p>
    <w:p>
      <w:r>
        <w:t>A repeatable inspection process involves defined steps to evaluate the quality of an object. This slide outlines the key phases: preparation, execution, analysis, and reporting.</w:t>
      </w:r>
    </w:p>
    <w:p>
      <w:pPr>
        <w:pStyle w:val="Heading3"/>
      </w:pPr>
      <w:r>
        <w:t>Concept Slide 3</w:t>
      </w:r>
    </w:p>
    <w:p>
      <w:pPr>
        <w:pStyle w:val="Heading4"/>
      </w:pPr>
      <w:r>
        <w:t>Title</w:t>
      </w:r>
    </w:p>
    <w:p>
      <w:r>
        <w:t>Measurement, Calculation, and Estimation</w:t>
      </w:r>
    </w:p>
    <w:p>
      <w:pPr>
        <w:pStyle w:val="Heading4"/>
      </w:pPr>
      <w:r>
        <w:t>Content</w:t>
      </w:r>
    </w:p>
    <w:p>
      <w:r>
        <w:t>This slide distinguishes between measurement (direct), calculation (derived), and estimation (AI-inferred). Understanding these distinctions is crucial for interpreting inspection results accurately.</w:t>
      </w:r>
    </w:p>
    <w:p>
      <w:pPr>
        <w:pStyle w:val="Heading3"/>
      </w:pPr>
      <w:r>
        <w:t>Concept Slide 4</w:t>
      </w:r>
    </w:p>
    <w:p>
      <w:pPr>
        <w:pStyle w:val="Heading4"/>
      </w:pPr>
      <w:r>
        <w:t>Title</w:t>
      </w:r>
    </w:p>
    <w:p>
      <w:r>
        <w:t>Structured Optical Projection and Sensor Fusion</w:t>
      </w:r>
    </w:p>
    <w:p>
      <w:pPr>
        <w:pStyle w:val="Heading4"/>
      </w:pPr>
      <w:r>
        <w:t>Content</w:t>
      </w:r>
    </w:p>
    <w:p>
      <w:r>
        <w:t>This slide explains how structured optical projection and sensor fusion work together to gather data during inspections. It emphasizes the role of AI-based analysis in interpreting the data.</w:t>
      </w:r>
    </w:p>
    <w:p>
      <w:pPr>
        <w:pStyle w:val="Heading3"/>
      </w:pPr>
      <w:r>
        <w:t>Concept Slide 5</w:t>
      </w:r>
    </w:p>
    <w:p>
      <w:pPr>
        <w:pStyle w:val="Heading4"/>
      </w:pPr>
      <w:r>
        <w:t>Title</w:t>
      </w:r>
    </w:p>
    <w:p>
      <w:r>
        <w:t>Setting Requirements and Standards</w:t>
      </w:r>
    </w:p>
    <w:p>
      <w:pPr>
        <w:pStyle w:val="Heading4"/>
      </w:pPr>
      <w:r>
        <w:t>Content</w:t>
      </w:r>
    </w:p>
    <w:p>
      <w:r>
        <w:t>Establishing clear requirements and standards is essential for effective quality control. This slide discusses how to define these criteria based on industry standards and customer expectations.</w:t>
      </w:r>
    </w:p>
    <w:p>
      <w:pPr>
        <w:pStyle w:val="Heading3"/>
      </w:pPr>
      <w:r>
        <w:t>Concept Slide 6</w:t>
      </w:r>
    </w:p>
    <w:p>
      <w:pPr>
        <w:pStyle w:val="Heading4"/>
      </w:pPr>
      <w:r>
        <w:t>Title</w:t>
      </w:r>
    </w:p>
    <w:p>
      <w:r>
        <w:t>Workflow Diagram of the Inspection Process</w:t>
      </w:r>
    </w:p>
    <w:p>
      <w:pPr>
        <w:pStyle w:val="Heading4"/>
      </w:pPr>
      <w:r>
        <w:t>Content</w:t>
      </w:r>
    </w:p>
    <w:p>
      <w:r>
        <w:t>This slide presents a conceptual workflow diagram that illustrates the steps in the inspection process, showing the flow from initial scanning or manufacturing to final assessment and reporting.</w:t>
      </w:r>
    </w:p>
    <w:p>
      <w:pPr>
        <w:pStyle w:val="Heading3"/>
      </w:pPr>
      <w:r>
        <w:t>Summary Reflection Slide</w:t>
      </w:r>
    </w:p>
    <w:p>
      <w:pPr>
        <w:pStyle w:val="Heading4"/>
      </w:pPr>
      <w:r>
        <w:t>Summary</w:t>
      </w:r>
    </w:p>
    <w:p>
      <w:r>
        <w:t>In summary, a repeatable inspection process is vital for ensuring compliance in scanning and manufacturing. By understanding the differences between measurement, calculation, and estimation, and applying structured methods, quality control can be effectively achieved.</w:t>
      </w:r>
    </w:p>
    <w:p>
      <w:pPr>
        <w:pStyle w:val="Heading4"/>
      </w:pPr>
      <w:r>
        <w:t>Reflection</w:t>
      </w:r>
    </w:p>
    <w:p>
      <w:r>
        <w:t>Consider how these concepts apply to your own experiences in scanning or manufacturing. What challenges have you faced in ensuring quality, and how might a structured approach improve outcomes?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