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quality control</w:t>
      </w:r>
    </w:p>
    <w:p>
      <w:pPr>
        <w:pStyle w:val="Heading3"/>
      </w:pPr>
      <w:r>
        <w:t>Definition</w:t>
      </w:r>
    </w:p>
    <w:p>
      <w:r>
        <w:t>A systematic process through which a business ensures that its products meet specified quality standards.</w:t>
      </w:r>
    </w:p>
    <w:p>
      <w:pPr>
        <w:pStyle w:val="Heading3"/>
      </w:pPr>
      <w:r>
        <w:t>Example</w:t>
      </w:r>
    </w:p>
    <w:p>
      <w:r>
        <w:t>A factory implements a quality control process where random samples of products are tested for defects before shipment.</w:t>
      </w:r>
    </w:p>
    <w:p>
      <w:pPr>
        <w:pStyle w:val="Heading3"/>
      </w:pPr>
      <w:r>
        <w:t>Visual Description</w:t>
      </w:r>
    </w:p>
    <w:p>
      <w:r>
        <w:t>An image showing a factory worker inspecting products on a production line with a checklist in hand.</w:t>
      </w:r>
    </w:p>
    <w:p>
      <w:pPr>
        <w:pStyle w:val="Heading2"/>
      </w:pPr>
      <w:r>
        <w:t>quality assurance</w:t>
      </w:r>
    </w:p>
    <w:p>
      <w:pPr>
        <w:pStyle w:val="Heading3"/>
      </w:pPr>
      <w:r>
        <w:t>Definition</w:t>
      </w:r>
    </w:p>
    <w:p>
      <w:r>
        <w:t>A way of preventing errors or defects in manufactured products and avoiding problems when delivering solutions or services to customers.</w:t>
      </w:r>
    </w:p>
    <w:p>
      <w:pPr>
        <w:pStyle w:val="Heading3"/>
      </w:pPr>
      <w:r>
        <w:t>Example</w:t>
      </w:r>
    </w:p>
    <w:p>
      <w:r>
        <w:t>A software company conducts regular audits and reviews to ensure that its development process meets quality assurance standards.</w:t>
      </w:r>
    </w:p>
    <w:p>
      <w:pPr>
        <w:pStyle w:val="Heading3"/>
      </w:pPr>
      <w:r>
        <w:t>Visual Description</w:t>
      </w:r>
    </w:p>
    <w:p>
      <w:r>
        <w:t>An image of a team meeting discussing quality assurance metrics and improvement plans with charts and graphs displayed.</w:t>
      </w:r>
    </w:p>
    <w:p>
      <w:pPr>
        <w:pStyle w:val="Heading2"/>
      </w:pPr>
      <w:r>
        <w:t>inspection</w:t>
      </w:r>
    </w:p>
    <w:p>
      <w:pPr>
        <w:pStyle w:val="Heading3"/>
      </w:pPr>
      <w:r>
        <w:t>Definition</w:t>
      </w:r>
    </w:p>
    <w:p>
      <w:r>
        <w:t>The process of examining products or processes to ensure compliance with specific requirements.</w:t>
      </w:r>
    </w:p>
    <w:p>
      <w:pPr>
        <w:pStyle w:val="Heading3"/>
      </w:pPr>
      <w:r>
        <w:t>Example</w:t>
      </w:r>
    </w:p>
    <w:p>
      <w:r>
        <w:t>During the final inspection, each vehicle is checked for safety features and performance standards.</w:t>
      </w:r>
    </w:p>
    <w:p>
      <w:pPr>
        <w:pStyle w:val="Heading3"/>
      </w:pPr>
      <w:r>
        <w:t>Visual Description</w:t>
      </w:r>
    </w:p>
    <w:p>
      <w:r>
        <w:t>An image of an inspector using a magnifying glass to examine a product for quality compliance.</w:t>
      </w:r>
    </w:p>
    <w:p>
      <w:pPr>
        <w:pStyle w:val="Heading2"/>
      </w:pPr>
      <w:r>
        <w:t>acceptance criterion</w:t>
      </w:r>
    </w:p>
    <w:p>
      <w:pPr>
        <w:pStyle w:val="Heading3"/>
      </w:pPr>
      <w:r>
        <w:t>Definition</w:t>
      </w:r>
    </w:p>
    <w:p>
      <w:r>
        <w:t>A set of conditions or standards that must be met for a product or service to be accepted.</w:t>
      </w:r>
    </w:p>
    <w:p>
      <w:pPr>
        <w:pStyle w:val="Heading3"/>
      </w:pPr>
      <w:r>
        <w:t>Example</w:t>
      </w:r>
    </w:p>
    <w:p>
      <w:r>
        <w:t>The acceptance criteria for a new software application include functionality, usability, and performance metrics.</w:t>
      </w:r>
    </w:p>
    <w:p>
      <w:pPr>
        <w:pStyle w:val="Heading3"/>
      </w:pPr>
      <w:r>
        <w:t>Visual Description</w:t>
      </w:r>
    </w:p>
    <w:p>
      <w:r>
        <w:t>An image of a checklist with various acceptance criteria items being marked off as completed.</w:t>
      </w:r>
    </w:p>
    <w:p>
      <w:pPr>
        <w:pStyle w:val="Heading2"/>
      </w:pPr>
      <w:r>
        <w:t>defect</w:t>
      </w:r>
    </w:p>
    <w:p>
      <w:pPr>
        <w:pStyle w:val="Heading3"/>
      </w:pPr>
      <w:r>
        <w:t>Definition</w:t>
      </w:r>
    </w:p>
    <w:p>
      <w:r>
        <w:t>A flaw or imperfection in a product that deviates from quality standards and can affect its performance.</w:t>
      </w:r>
    </w:p>
    <w:p>
      <w:pPr>
        <w:pStyle w:val="Heading3"/>
      </w:pPr>
      <w:r>
        <w:t>Example</w:t>
      </w:r>
    </w:p>
    <w:p>
      <w:r>
        <w:t>A defect in a smartphone screen may result in dead pixels or touch sensitivity issues.</w:t>
      </w:r>
    </w:p>
    <w:p>
      <w:pPr>
        <w:pStyle w:val="Heading3"/>
      </w:pPr>
      <w:r>
        <w:t>Visual Description</w:t>
      </w:r>
    </w:p>
    <w:p>
      <w:r>
        <w:t>An image of a product with a highlighted area showing a visible defect, such as a scratch or crack.</w:t>
      </w:r>
    </w:p>
    <w:p>
      <w:pPr>
        <w:pStyle w:val="Heading2"/>
      </w:pPr>
      <w:r>
        <w:t>nonconformance</w:t>
      </w:r>
    </w:p>
    <w:p>
      <w:pPr>
        <w:pStyle w:val="Heading3"/>
      </w:pPr>
      <w:r>
        <w:t>Definition</w:t>
      </w:r>
    </w:p>
    <w:p>
      <w:r>
        <w:t>A situation where a product or process fails to meet specified requirements or standards.</w:t>
      </w:r>
    </w:p>
    <w:p>
      <w:pPr>
        <w:pStyle w:val="Heading3"/>
      </w:pPr>
      <w:r>
        <w:t>Example</w:t>
      </w:r>
    </w:p>
    <w:p>
      <w:r>
        <w:t>The nonconformance report identified several areas where the manufacturing process did not meet regulatory requirements.</w:t>
      </w:r>
    </w:p>
    <w:p>
      <w:pPr>
        <w:pStyle w:val="Heading3"/>
      </w:pPr>
      <w:r>
        <w:t>Visual Description</w:t>
      </w:r>
    </w:p>
    <w:p>
      <w:r>
        <w:t>An image of a report labeled 'Nonconformance' with highlighted sections indicating issues.</w:t>
      </w:r>
    </w:p>
    <w:p>
      <w:pPr>
        <w:pStyle w:val="Heading2"/>
      </w:pPr>
      <w:r>
        <w:t>traceability</w:t>
      </w:r>
    </w:p>
    <w:p>
      <w:pPr>
        <w:pStyle w:val="Heading3"/>
      </w:pPr>
      <w:r>
        <w:t>Definition</w:t>
      </w:r>
    </w:p>
    <w:p>
      <w:r>
        <w:t>The ability to track the history, application, or location of an item through documented records.</w:t>
      </w:r>
    </w:p>
    <w:p>
      <w:pPr>
        <w:pStyle w:val="Heading3"/>
      </w:pPr>
      <w:r>
        <w:t>Example</w:t>
      </w:r>
    </w:p>
    <w:p>
      <w:r>
        <w:t>Traceability in food production allows consumers to know where their food originated and how it was processed.</w:t>
      </w:r>
    </w:p>
    <w:p>
      <w:pPr>
        <w:pStyle w:val="Heading3"/>
      </w:pPr>
      <w:r>
        <w:t>Visual Description</w:t>
      </w:r>
    </w:p>
    <w:p>
      <w:r>
        <w:t>An image of a flowchart showing the traceability path of a product from source to consumer.</w:t>
      </w:r>
    </w:p>
    <w:p>
      <w:pPr>
        <w:pStyle w:val="Heading2"/>
      </w:pPr>
      <w:r>
        <w:t>process control</w:t>
      </w:r>
    </w:p>
    <w:p>
      <w:pPr>
        <w:pStyle w:val="Heading3"/>
      </w:pPr>
      <w:r>
        <w:t>Definition</w:t>
      </w:r>
    </w:p>
    <w:p>
      <w:r>
        <w:t>The practice of monitoring and controlling a process to maintain its efficiency and quality.</w:t>
      </w:r>
    </w:p>
    <w:p>
      <w:pPr>
        <w:pStyle w:val="Heading3"/>
      </w:pPr>
      <w:r>
        <w:t>Example</w:t>
      </w:r>
    </w:p>
    <w:p>
      <w:r>
        <w:t>Manufacturers use process control systems to monitor temperature and pressure in chemical production.</w:t>
      </w:r>
    </w:p>
    <w:p>
      <w:pPr>
        <w:pStyle w:val="Heading3"/>
      </w:pPr>
      <w:r>
        <w:t>Visual Description</w:t>
      </w:r>
    </w:p>
    <w:p>
      <w:r>
        <w:t>An image of a control room with monitors displaying real-time data from various processes.</w:t>
      </w:r>
    </w:p>
    <w:p>
      <w:pPr>
        <w:pStyle w:val="Heading2"/>
      </w:pPr>
      <w:r>
        <w:t>corrective action</w:t>
      </w:r>
    </w:p>
    <w:p>
      <w:pPr>
        <w:pStyle w:val="Heading3"/>
      </w:pPr>
      <w:r>
        <w:t>Definition</w:t>
      </w:r>
    </w:p>
    <w:p>
      <w:r>
        <w:t>Steps taken to eliminate the causes of nonconformances or defects to prevent recurrence.</w:t>
      </w:r>
    </w:p>
    <w:p>
      <w:pPr>
        <w:pStyle w:val="Heading3"/>
      </w:pPr>
      <w:r>
        <w:t>Example</w:t>
      </w:r>
    </w:p>
    <w:p>
      <w:r>
        <w:t>After a quality issue was identified, the team implemented corrective actions, including additional training for staff.</w:t>
      </w:r>
    </w:p>
    <w:p>
      <w:pPr>
        <w:pStyle w:val="Heading3"/>
      </w:pPr>
      <w:r>
        <w:t>Visual Description</w:t>
      </w:r>
    </w:p>
    <w:p>
      <w:r>
        <w:t>An image of a team working together to develop a plan for corrective action, with sticky notes and diagrams.</w:t>
      </w:r>
    </w:p>
    <w:p>
      <w:pPr>
        <w:pStyle w:val="Heading2"/>
      </w:pPr>
      <w:r>
        <w:t>sampling</w:t>
      </w:r>
    </w:p>
    <w:p>
      <w:pPr>
        <w:pStyle w:val="Heading3"/>
      </w:pPr>
      <w:r>
        <w:t>Definition</w:t>
      </w:r>
    </w:p>
    <w:p>
      <w:r>
        <w:t>The process of selecting a subset of items from a larger population to make inferences about the whole.</w:t>
      </w:r>
    </w:p>
    <w:p>
      <w:pPr>
        <w:pStyle w:val="Heading3"/>
      </w:pPr>
      <w:r>
        <w:t>Example</w:t>
      </w:r>
    </w:p>
    <w:p>
      <w:r>
        <w:t>A quality control team uses sampling to test a small batch of products rather than inspecting every item.</w:t>
      </w:r>
    </w:p>
    <w:p>
      <w:pPr>
        <w:pStyle w:val="Heading3"/>
      </w:pPr>
      <w:r>
        <w:t>Visual Description</w:t>
      </w:r>
    </w:p>
    <w:p>
      <w:r>
        <w:t>An image of a technician taking samples from a larger batch of products for testing.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