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Quality Control</w:t>
      </w:r>
    </w:p>
    <w:p>
      <w:r>
        <w:rPr>
          <w:color w:val="606060"/>
          <w:sz w:val="22"/>
        </w:rPr>
        <w:t>module_21 | Grade 8-12 | 5 days</w:t>
      </w:r>
    </w:p>
    <w:p/>
    <w:p>
      <w:pPr>
        <w:pStyle w:val="Heading1"/>
      </w:pPr>
      <w:r>
        <w:t>Module</w:t>
      </w:r>
    </w:p>
    <w:p>
      <w:r>
        <w:t>Qualitätskontrolle</w:t>
      </w:r>
    </w:p>
    <w:p>
      <w:pPr>
        <w:pStyle w:val="Heading1"/>
      </w:pPr>
      <w:r>
        <w:t>Preassessment</w:t>
      </w:r>
    </w:p>
    <w:p>
      <w:pPr>
        <w:pStyle w:val="Heading2"/>
      </w:pPr>
      <w:r>
        <w:t>Title</w:t>
      </w:r>
    </w:p>
    <w:p>
      <w:r>
        <w:t>Vorwissenstest zur Qualitätskontrolle</w:t>
      </w:r>
    </w:p>
    <w:p>
      <w:pPr>
        <w:pStyle w:val="Heading2"/>
      </w:pPr>
      <w:r>
        <w:t>Items</w:t>
      </w:r>
    </w:p>
    <w:p>
      <w:pPr>
        <w:pStyle w:val="Heading4"/>
      </w:pPr>
      <w:r>
        <w:t>Question</w:t>
      </w:r>
    </w:p>
    <w:p>
      <w:r>
        <w:t>Was sind einige Beispiele für messbare Qualitätskriterien, die für ein Produkt relevant sein könnten?</w:t>
      </w:r>
    </w:p>
    <w:p>
      <w:pPr>
        <w:pStyle w:val="Heading4"/>
      </w:pPr>
      <w:r>
        <w:t>Type</w:t>
      </w:r>
    </w:p>
    <w:p>
      <w:r>
        <w:t>Offene Frage</w:t>
      </w:r>
    </w:p>
    <w:p>
      <w:pPr>
        <w:pStyle w:val="Heading4"/>
      </w:pPr>
      <w:r>
        <w:t>Question</w:t>
      </w:r>
    </w:p>
    <w:p>
      <w:r>
        <w:t>Erläutern Sie den Unterschied zwischen der Überwachung eines Prozesses und der Inspektion eines Endprodukts.</w:t>
      </w:r>
    </w:p>
    <w:p>
      <w:pPr>
        <w:pStyle w:val="Heading4"/>
      </w:pPr>
      <w:r>
        <w:t>Type</w:t>
      </w:r>
    </w:p>
    <w:p>
      <w:r>
        <w:t>Offene Frage</w:t>
      </w:r>
    </w:p>
    <w:p>
      <w:pPr>
        <w:pStyle w:val="Heading1"/>
      </w:pPr>
      <w:r>
        <w:t>Formativeassessments</w:t>
      </w:r>
    </w:p>
    <w:p>
      <w:r>
        <w:t>Session: 1</w:t>
      </w:r>
    </w:p>
    <w:p>
      <w:pPr>
        <w:pStyle w:val="Heading3"/>
      </w:pPr>
      <w:r>
        <w:t>Title</w:t>
      </w:r>
    </w:p>
    <w:p>
      <w:r>
        <w:t>Qualitätskriterien definieren</w:t>
      </w:r>
    </w:p>
    <w:p>
      <w:pPr>
        <w:pStyle w:val="Heading3"/>
      </w:pPr>
      <w:r>
        <w:t>Items</w:t>
      </w:r>
    </w:p>
    <w:p>
      <w:pPr>
        <w:pStyle w:val="Heading5"/>
      </w:pPr>
      <w:r>
        <w:t>Question</w:t>
      </w:r>
    </w:p>
    <w:p>
      <w:r>
        <w:t>Formulieren Sie mindestens drei messbare Qualitätskriterien für ein 3D-gedrucktes Objekt.</w:t>
      </w:r>
    </w:p>
    <w:p>
      <w:pPr>
        <w:pStyle w:val="Heading5"/>
      </w:pPr>
      <w:r>
        <w:t>Type</w:t>
      </w:r>
    </w:p>
    <w:p>
      <w:r>
        <w:t>Offene Frage</w:t>
      </w:r>
    </w:p>
    <w:p>
      <w:pPr>
        <w:pStyle w:val="Heading5"/>
      </w:pPr>
      <w:r>
        <w:t>Learningobjective</w:t>
      </w:r>
    </w:p>
    <w:p>
      <w:r>
        <w:t>lo_21_01</w:t>
      </w:r>
    </w:p>
    <w:p>
      <w:r>
        <w:t>Session: 2</w:t>
      </w:r>
    </w:p>
    <w:p>
      <w:pPr>
        <w:pStyle w:val="Heading3"/>
      </w:pPr>
      <w:r>
        <w:t>Title</w:t>
      </w:r>
    </w:p>
    <w:p>
      <w:r>
        <w:t>Inspektionsplan entwerfen</w:t>
      </w:r>
    </w:p>
    <w:p>
      <w:pPr>
        <w:pStyle w:val="Heading3"/>
      </w:pPr>
      <w:r>
        <w:t>Items</w:t>
      </w:r>
    </w:p>
    <w:p>
      <w:pPr>
        <w:pStyle w:val="Heading5"/>
      </w:pPr>
      <w:r>
        <w:t>Question</w:t>
      </w:r>
    </w:p>
    <w:p>
      <w:r>
        <w:t>Entwickeln Sie einen Inspektionsplan für ein gescanntes Objekt, der mindestens fünf Schritte umfasst.</w:t>
      </w:r>
    </w:p>
    <w:p>
      <w:pPr>
        <w:pStyle w:val="Heading5"/>
      </w:pPr>
      <w:r>
        <w:t>Type</w:t>
      </w:r>
    </w:p>
    <w:p>
      <w:r>
        <w:t>Offene Frage</w:t>
      </w:r>
    </w:p>
    <w:p>
      <w:pPr>
        <w:pStyle w:val="Heading5"/>
      </w:pPr>
      <w:r>
        <w:t>Learningobjective</w:t>
      </w:r>
    </w:p>
    <w:p>
      <w:r>
        <w:t>lo_21_02</w:t>
      </w:r>
    </w:p>
    <w:p>
      <w:r>
        <w:t>Session: 3</w:t>
      </w:r>
    </w:p>
    <w:p>
      <w:pPr>
        <w:pStyle w:val="Heading3"/>
      </w:pPr>
      <w:r>
        <w:t>Title</w:t>
      </w:r>
    </w:p>
    <w:p>
      <w:r>
        <w:t>Analyse von Mängeln</w:t>
      </w:r>
    </w:p>
    <w:p>
      <w:pPr>
        <w:pStyle w:val="Heading3"/>
      </w:pPr>
      <w:r>
        <w:t>Items</w:t>
      </w:r>
    </w:p>
    <w:p>
      <w:pPr>
        <w:pStyle w:val="Heading5"/>
      </w:pPr>
      <w:r>
        <w:t>Question</w:t>
      </w:r>
    </w:p>
    <w:p>
      <w:r>
        <w:t>Analysieren Sie die bereitgestellten Messdaten und visuellen Beweise eines Modells. Identifizieren Sie mindestens zwei Mängel im Vergleich zu den Akzeptanzkriterien.</w:t>
      </w:r>
    </w:p>
    <w:p>
      <w:pPr>
        <w:pStyle w:val="Heading5"/>
      </w:pPr>
      <w:r>
        <w:t>Type</w:t>
      </w:r>
    </w:p>
    <w:p>
      <w:r>
        <w:t>Fallstudie</w:t>
      </w:r>
    </w:p>
    <w:p>
      <w:pPr>
        <w:pStyle w:val="Heading5"/>
      </w:pPr>
      <w:r>
        <w:t>Learningobjective</w:t>
      </w:r>
    </w:p>
    <w:p>
      <w:r>
        <w:t>lo_21_03</w:t>
      </w:r>
    </w:p>
    <w:p>
      <w:r>
        <w:t>Session: 4</w:t>
      </w:r>
    </w:p>
    <w:p>
      <w:pPr>
        <w:pStyle w:val="Heading3"/>
      </w:pPr>
      <w:r>
        <w:t>Title</w:t>
      </w:r>
    </w:p>
    <w:p>
      <w:r>
        <w:t>Prozessüberwachung vs. Endproduktinspektion</w:t>
      </w:r>
    </w:p>
    <w:p>
      <w:pPr>
        <w:pStyle w:val="Heading3"/>
      </w:pPr>
      <w:r>
        <w:t>Items</w:t>
      </w:r>
    </w:p>
    <w:p>
      <w:pPr>
        <w:pStyle w:val="Heading5"/>
      </w:pPr>
      <w:r>
        <w:t>Question</w:t>
      </w:r>
    </w:p>
    <w:p>
      <w:r>
        <w:t>Diskutieren Sie, warum Prozessüberwachung wichtig ist und wie sie sich von der Endproduktinspektion unterscheidet.</w:t>
      </w:r>
    </w:p>
    <w:p>
      <w:pPr>
        <w:pStyle w:val="Heading5"/>
      </w:pPr>
      <w:r>
        <w:t>Type</w:t>
      </w:r>
    </w:p>
    <w:p>
      <w:r>
        <w:t>Offene Frage</w:t>
      </w:r>
    </w:p>
    <w:p>
      <w:pPr>
        <w:pStyle w:val="Heading5"/>
      </w:pPr>
      <w:r>
        <w:t>Learningobjective</w:t>
      </w:r>
    </w:p>
    <w:p>
      <w:r>
        <w:t>lo_21_04</w:t>
      </w:r>
    </w:p>
    <w:p>
      <w:r>
        <w:t>Session: 5</w:t>
      </w:r>
    </w:p>
    <w:p>
      <w:pPr>
        <w:pStyle w:val="Heading3"/>
      </w:pPr>
      <w:r>
        <w:t>Title</w:t>
      </w:r>
    </w:p>
    <w:p>
      <w:r>
        <w:t>Korrekturmaßnahmen empfehlen</w:t>
      </w:r>
    </w:p>
    <w:p>
      <w:pPr>
        <w:pStyle w:val="Heading3"/>
      </w:pPr>
      <w:r>
        <w:t>Items</w:t>
      </w:r>
    </w:p>
    <w:p>
      <w:pPr>
        <w:pStyle w:val="Heading5"/>
      </w:pPr>
      <w:r>
        <w:t>Question</w:t>
      </w:r>
    </w:p>
    <w:p>
      <w:r>
        <w:t>Basierend auf den bereitgestellten Beweisen, empfehlen Sie zwei Korrekturmaßnahmen für die identifizierten Mängel.</w:t>
      </w:r>
    </w:p>
    <w:p>
      <w:pPr>
        <w:pStyle w:val="Heading5"/>
      </w:pPr>
      <w:r>
        <w:t>Type</w:t>
      </w:r>
    </w:p>
    <w:p>
      <w:r>
        <w:t>Offene Frage</w:t>
      </w:r>
    </w:p>
    <w:p>
      <w:pPr>
        <w:pStyle w:val="Heading5"/>
      </w:pPr>
      <w:r>
        <w:t>Learningobjective</w:t>
      </w:r>
    </w:p>
    <w:p>
      <w:r>
        <w:t>lo_21_05</w:t>
      </w:r>
    </w:p>
    <w:p>
      <w:pPr>
        <w:pStyle w:val="Heading1"/>
      </w:pPr>
      <w:r>
        <w:t>Summativeassessment</w:t>
      </w:r>
    </w:p>
    <w:p>
      <w:pPr>
        <w:pStyle w:val="Heading2"/>
      </w:pPr>
      <w:r>
        <w:t>Title</w:t>
      </w:r>
    </w:p>
    <w:p>
      <w:r>
        <w:t>Abschlussprüfung zur Qualitätskontrolle</w:t>
      </w:r>
    </w:p>
    <w:p>
      <w:pPr>
        <w:pStyle w:val="Heading2"/>
      </w:pPr>
      <w:r>
        <w:t>Items</w:t>
      </w:r>
    </w:p>
    <w:p>
      <w:pPr>
        <w:pStyle w:val="Heading4"/>
      </w:pPr>
      <w:r>
        <w:t>Question</w:t>
      </w:r>
    </w:p>
    <w:p>
      <w:r>
        <w:t>Definieren Sie ein umfassendes Qualitätskriterium für ein digitales Modell und erläutern Sie, wie dieses Kriterium gemessen werden kann.</w:t>
      </w:r>
    </w:p>
    <w:p>
      <w:pPr>
        <w:pStyle w:val="Heading4"/>
      </w:pPr>
      <w:r>
        <w:t>Type</w:t>
      </w:r>
    </w:p>
    <w:p>
      <w:r>
        <w:t>Offene Frage</w:t>
      </w:r>
    </w:p>
    <w:p>
      <w:pPr>
        <w:pStyle w:val="Heading4"/>
      </w:pPr>
      <w:r>
        <w:t>Learningobjective</w:t>
      </w:r>
    </w:p>
    <w:p>
      <w:r>
        <w:t>lo_21_01</w:t>
      </w:r>
    </w:p>
    <w:p>
      <w:pPr>
        <w:pStyle w:val="Heading4"/>
      </w:pPr>
      <w:r>
        <w:t>Question</w:t>
      </w:r>
    </w:p>
    <w:p>
      <w:r>
        <w:t>Entwickeln Sie einen vollständigen Inspektionsplan für ein gedrucktes Objekt, einschließlich der erforderlichen Messungen.</w:t>
      </w:r>
    </w:p>
    <w:p>
      <w:pPr>
        <w:pStyle w:val="Heading4"/>
      </w:pPr>
      <w:r>
        <w:t>Type</w:t>
      </w:r>
    </w:p>
    <w:p>
      <w:r>
        <w:t>Offene Frage</w:t>
      </w:r>
    </w:p>
    <w:p>
      <w:pPr>
        <w:pStyle w:val="Heading4"/>
      </w:pPr>
      <w:r>
        <w:t>Learningobjective</w:t>
      </w:r>
    </w:p>
    <w:p>
      <w:r>
        <w:t>lo_21_02</w:t>
      </w:r>
    </w:p>
    <w:p>
      <w:pPr>
        <w:pStyle w:val="Heading4"/>
      </w:pPr>
      <w:r>
        <w:t>Question</w:t>
      </w:r>
    </w:p>
    <w:p>
      <w:r>
        <w:t>Analysieren Sie die Mängel in einem gegebenen Punktwolkenmodell im Vergleich zu den festgelegten Akzeptanzkriterien.</w:t>
      </w:r>
    </w:p>
    <w:p>
      <w:pPr>
        <w:pStyle w:val="Heading4"/>
      </w:pPr>
      <w:r>
        <w:t>Type</w:t>
      </w:r>
    </w:p>
    <w:p>
      <w:r>
        <w:t>Fallstudie</w:t>
      </w:r>
    </w:p>
    <w:p>
      <w:pPr>
        <w:pStyle w:val="Heading4"/>
      </w:pPr>
      <w:r>
        <w:t>Learningobjective</w:t>
      </w:r>
    </w:p>
    <w:p>
      <w:r>
        <w:t>lo_21_03</w:t>
      </w:r>
    </w:p>
    <w:p>
      <w:pPr>
        <w:pStyle w:val="Heading4"/>
      </w:pPr>
      <w:r>
        <w:t>Question</w:t>
      </w:r>
    </w:p>
    <w:p>
      <w:r>
        <w:t>Erklären Sie die Rolle der Prozessüberwachung und wie sie die Endproduktinspektion unterstützt.</w:t>
      </w:r>
    </w:p>
    <w:p>
      <w:pPr>
        <w:pStyle w:val="Heading4"/>
      </w:pPr>
      <w:r>
        <w:t>Type</w:t>
      </w:r>
    </w:p>
    <w:p>
      <w:r>
        <w:t>Offene Frage</w:t>
      </w:r>
    </w:p>
    <w:p>
      <w:pPr>
        <w:pStyle w:val="Heading4"/>
      </w:pPr>
      <w:r>
        <w:t>Learningobjective</w:t>
      </w:r>
    </w:p>
    <w:p>
      <w:r>
        <w:t>lo_21_04</w:t>
      </w:r>
    </w:p>
    <w:p>
      <w:pPr>
        <w:pStyle w:val="Heading4"/>
      </w:pPr>
      <w:r>
        <w:t>Question</w:t>
      </w:r>
    </w:p>
    <w:p>
      <w:r>
        <w:t>Empfehlen Sie Korrekturmaßnahmen für die identifizierten Mängel und erläutern Sie die zugrunde liegenden Beweise.</w:t>
      </w:r>
    </w:p>
    <w:p>
      <w:pPr>
        <w:pStyle w:val="Heading4"/>
      </w:pPr>
      <w:r>
        <w:t>Type</w:t>
      </w:r>
    </w:p>
    <w:p>
      <w:r>
        <w:t>Offene Frage</w:t>
      </w:r>
    </w:p>
    <w:p>
      <w:pPr>
        <w:pStyle w:val="Heading4"/>
      </w:pPr>
      <w:r>
        <w:t>Learningobjective</w:t>
      </w:r>
    </w:p>
    <w:p>
      <w:r>
        <w:t>lo_21_05</w:t>
      </w:r>
    </w:p>
    <w:p>
      <w:pPr>
        <w:pStyle w:val="Heading1"/>
      </w:pPr>
      <w:r>
        <w:t>Performancetaskrubric</w:t>
      </w:r>
    </w:p>
    <w:p>
      <w:pPr>
        <w:pStyle w:val="Heading2"/>
      </w:pPr>
      <w:r>
        <w:t>Criteria</w:t>
      </w:r>
    </w:p>
    <w:p>
      <w:pPr>
        <w:pStyle w:val="Heading4"/>
      </w:pPr>
      <w:r>
        <w:t>Criterion</w:t>
      </w:r>
    </w:p>
    <w:p>
      <w:r>
        <w:t>Qualitätskriterien definieren</w:t>
      </w:r>
    </w:p>
    <w:p>
      <w:pPr>
        <w:pStyle w:val="Heading4"/>
      </w:pPr>
      <w:r>
        <w:t>Levels</w:t>
      </w:r>
    </w:p>
    <w:p>
      <w:pPr>
        <w:pStyle w:val="Heading5"/>
      </w:pPr>
      <w:r>
        <w:t>4</w:t>
      </w:r>
    </w:p>
    <w:p>
      <w:r>
        <w:t>Exzellent: Alle Kriterien sind präzise definiert und gut begründet.</w:t>
      </w:r>
    </w:p>
    <w:p>
      <w:pPr>
        <w:pStyle w:val="Heading5"/>
      </w:pPr>
      <w:r>
        <w:t>3</w:t>
      </w:r>
    </w:p>
    <w:p>
      <w:r>
        <w:t>Gut: Die meisten Kriterien sind definiert, einige Begründungen fehlen.</w:t>
      </w:r>
    </w:p>
    <w:p>
      <w:pPr>
        <w:pStyle w:val="Heading5"/>
      </w:pPr>
      <w:r>
        <w:t>2</w:t>
      </w:r>
    </w:p>
    <w:p>
      <w:r>
        <w:t>Befriedigend: Einige Kriterien sind definiert, jedoch ungenau oder unvollständig.</w:t>
      </w:r>
    </w:p>
    <w:p>
      <w:pPr>
        <w:pStyle w:val="Heading5"/>
      </w:pPr>
      <w:r>
        <w:t>1</w:t>
      </w:r>
    </w:p>
    <w:p>
      <w:r>
        <w:t>Unzureichend: Wenig bis keine Kriterien definiert oder nicht nachvollziehbar.</w:t>
      </w:r>
    </w:p>
    <w:p>
      <w:pPr>
        <w:pStyle w:val="Heading4"/>
      </w:pPr>
      <w:r>
        <w:t>Criterion</w:t>
      </w:r>
    </w:p>
    <w:p>
      <w:r>
        <w:t>Inspektionsplan</w:t>
      </w:r>
    </w:p>
    <w:p>
      <w:pPr>
        <w:pStyle w:val="Heading4"/>
      </w:pPr>
      <w:r>
        <w:t>Levels</w:t>
      </w:r>
    </w:p>
    <w:p>
      <w:pPr>
        <w:pStyle w:val="Heading5"/>
      </w:pPr>
      <w:r>
        <w:t>4</w:t>
      </w:r>
    </w:p>
    <w:p>
      <w:r>
        <w:t>Exzellent: Der Plan ist detailliert, logisch und vollständig.</w:t>
      </w:r>
    </w:p>
    <w:p>
      <w:pPr>
        <w:pStyle w:val="Heading5"/>
      </w:pPr>
      <w:r>
        <w:t>3</w:t>
      </w:r>
    </w:p>
    <w:p>
      <w:r>
        <w:t>Gut: Der Plan ist größtenteils vollständig, einige Details fehlen.</w:t>
      </w:r>
    </w:p>
    <w:p>
      <w:pPr>
        <w:pStyle w:val="Heading5"/>
      </w:pPr>
      <w:r>
        <w:t>2</w:t>
      </w:r>
    </w:p>
    <w:p>
      <w:r>
        <w:t>Befriedigend: Der Plan ist unvollständig oder hat logische Lücken.</w:t>
      </w:r>
    </w:p>
    <w:p>
      <w:pPr>
        <w:pStyle w:val="Heading5"/>
      </w:pPr>
      <w:r>
        <w:t>1</w:t>
      </w:r>
    </w:p>
    <w:p>
      <w:r>
        <w:t>Unzureichend: Der Plan ist nicht brauchbar oder fehlt vollständig.</w:t>
      </w:r>
    </w:p>
    <w:p>
      <w:pPr>
        <w:pStyle w:val="Heading4"/>
      </w:pPr>
      <w:r>
        <w:t>Criterion</w:t>
      </w:r>
    </w:p>
    <w:p>
      <w:r>
        <w:t>Analyse von Mängeln</w:t>
      </w:r>
    </w:p>
    <w:p>
      <w:pPr>
        <w:pStyle w:val="Heading4"/>
      </w:pPr>
      <w:r>
        <w:t>Levels</w:t>
      </w:r>
    </w:p>
    <w:p>
      <w:pPr>
        <w:pStyle w:val="Heading5"/>
      </w:pPr>
      <w:r>
        <w:t>4</w:t>
      </w:r>
    </w:p>
    <w:p>
      <w:r>
        <w:t>Exzellent: Mängel sind klar identifiziert und detailliert analysiert.</w:t>
      </w:r>
    </w:p>
    <w:p>
      <w:pPr>
        <w:pStyle w:val="Heading5"/>
      </w:pPr>
      <w:r>
        <w:t>3</w:t>
      </w:r>
    </w:p>
    <w:p>
      <w:r>
        <w:t>Gut: Mängel sind identifiziert, aber die Analyse ist unvollständig.</w:t>
      </w:r>
    </w:p>
    <w:p>
      <w:pPr>
        <w:pStyle w:val="Heading5"/>
      </w:pPr>
      <w:r>
        <w:t>2</w:t>
      </w:r>
    </w:p>
    <w:p>
      <w:r>
        <w:t>Befriedigend: Mängel sind teilweise identifiziert, Analyse ist vage.</w:t>
      </w:r>
    </w:p>
    <w:p>
      <w:pPr>
        <w:pStyle w:val="Heading5"/>
      </w:pPr>
      <w:r>
        <w:t>1</w:t>
      </w:r>
    </w:p>
    <w:p>
      <w:r>
        <w:t>Unzureichend: Mängel sind nicht identifiziert oder nicht analysiert.</w:t>
      </w:r>
    </w:p>
    <w:p>
      <w:pPr>
        <w:pStyle w:val="Heading4"/>
      </w:pPr>
      <w:r>
        <w:t>Criterion</w:t>
      </w:r>
    </w:p>
    <w:p>
      <w:r>
        <w:t>Empfehlung von Korrekturmaßnahmen</w:t>
      </w:r>
    </w:p>
    <w:p>
      <w:pPr>
        <w:pStyle w:val="Heading4"/>
      </w:pPr>
      <w:r>
        <w:t>Levels</w:t>
      </w:r>
    </w:p>
    <w:p>
      <w:pPr>
        <w:pStyle w:val="Heading5"/>
      </w:pPr>
      <w:r>
        <w:t>4</w:t>
      </w:r>
    </w:p>
    <w:p>
      <w:r>
        <w:t>Exzellent: Empfehlungen sind klar, gut begründet und umsetzbar.</w:t>
      </w:r>
    </w:p>
    <w:p>
      <w:pPr>
        <w:pStyle w:val="Heading5"/>
      </w:pPr>
      <w:r>
        <w:t>3</w:t>
      </w:r>
    </w:p>
    <w:p>
      <w:r>
        <w:t>Gut: Empfehlungen sind gegeben, aber einige Begründungen fehlen.</w:t>
      </w:r>
    </w:p>
    <w:p>
      <w:pPr>
        <w:pStyle w:val="Heading5"/>
      </w:pPr>
      <w:r>
        <w:t>2</w:t>
      </w:r>
    </w:p>
    <w:p>
      <w:r>
        <w:t>Befriedigend: Empfehlungen sind vage oder unzureichend begründet.</w:t>
      </w:r>
    </w:p>
    <w:p>
      <w:pPr>
        <w:pStyle w:val="Heading5"/>
      </w:pPr>
      <w:r>
        <w:t>1</w:t>
      </w:r>
    </w:p>
    <w:p>
      <w:r>
        <w:t>Unzureichend: Keine hilfreichen Empfehlungen gegeben.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