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Quality Control</w:t>
      </w:r>
    </w:p>
    <w:p>
      <w:r>
        <w:rPr>
          <w:color w:val="606060"/>
          <w:sz w:val="22"/>
        </w:rPr>
        <w:t>module_21 | Grade 8-12 | 5 days</w:t>
      </w:r>
    </w:p>
    <w:p/>
    <w:p>
      <w:pPr>
        <w:pStyle w:val="Heading1"/>
      </w:pPr>
      <w:r>
        <w:t>Career Profiles</w:t>
      </w:r>
    </w:p>
    <w:p>
      <w:pPr>
        <w:pStyle w:val="Heading2"/>
      </w:pPr>
      <w:r>
        <w:t>Qualitätsmanager</w:t>
      </w:r>
    </w:p>
    <w:p>
      <w:pPr>
        <w:pStyle w:val="Heading3"/>
      </w:pPr>
      <w:r>
        <w:t>Daily Work Description</w:t>
      </w:r>
    </w:p>
    <w:p>
      <w:r>
        <w:t>Ein Qualitätsmanager überwacht die Produktionsprozesse in einem Unternehmen, um sicherzustellen, dass die Produkte den festgelegten Qualitätsstandards entsprechen. Er führt regelmäßige Inspektionen durch, analysiert Produktionsdaten und implementiert Verbesserungsmaßnahmen. Zudem arbeitet er eng mit verschiedenen Abteilungen zusammen, um sicherzustellen, dass alle Mitarbeiter die Qualitätsrichtlinien einhalten.</w:t>
      </w:r>
    </w:p>
    <w:p>
      <w:pPr>
        <w:pStyle w:val="Heading3"/>
      </w:pPr>
      <w:r>
        <w:t>Connection To Module Concepts</w:t>
      </w:r>
    </w:p>
    <w:p>
      <w:r>
        <w:t>Im Rahmen des Moduls Qualitätssicherung nutzt der Qualitätsmanager Methoden zur Fehlererkennung und -behebung. Er verwendet sowohl direkte Messungen als auch abgeleitete Berechnungen, um die Qualität der Produkte zu gewährleisten und potenzielle Abweichungen zu identifizieren.</w:t>
      </w:r>
    </w:p>
    <w:p>
      <w:pPr>
        <w:pStyle w:val="Heading2"/>
      </w:pPr>
      <w:r>
        <w:t>Produktprüfer</w:t>
      </w:r>
    </w:p>
    <w:p>
      <w:pPr>
        <w:pStyle w:val="Heading3"/>
      </w:pPr>
      <w:r>
        <w:t>Daily Work Description</w:t>
      </w:r>
    </w:p>
    <w:p>
      <w:r>
        <w:t>Ein Produktprüfer ist dafür verantwortlich, die Endprodukte eines Unternehmens auf ihre Funktionalität und Qualität zu testen. Er führt verschiedene Tests durch, dokumentiert die Ergebnisse und gibt Feedback an die Produktionsabteilung. Der Produktprüfer muss genau arbeiten und hat ein geschultes Auge für Details.</w:t>
      </w:r>
    </w:p>
    <w:p>
      <w:pPr>
        <w:pStyle w:val="Heading3"/>
      </w:pPr>
      <w:r>
        <w:t>Connection To Module Concepts</w:t>
      </w:r>
    </w:p>
    <w:p>
      <w:r>
        <w:t>Die Rolle des Produktprüfers ist direkt mit dem Modul Qualitätssicherung verbunden, da er direkte Messungen durchführt, um die Qualität der Produkte zu bewerten. Außerdem ist er daran beteiligt, die Messdaten zu analysieren und mögliche Fehlerquellen zu identifizieren, was die Bedeutung von präzisen Messmethoden unterstreicht.</w:t>
      </w:r>
    </w:p>
    <w:p>
      <w:pPr>
        <w:pStyle w:val="Heading2"/>
      </w:pPr>
      <w:r>
        <w:t>Qualitätsingenieur</w:t>
      </w:r>
    </w:p>
    <w:p>
      <w:pPr>
        <w:pStyle w:val="Heading3"/>
      </w:pPr>
      <w:r>
        <w:t>Daily Work Description</w:t>
      </w:r>
    </w:p>
    <w:p>
      <w:r>
        <w:t>Ein Qualitätsingenieur entwickelt und implementiert Systeme zur Qualitätssicherung in der Produktion. Er analysiert Produktionsdaten, führt Fehleranalysen durch und arbeitet an der Optimierung von Prozessen. Zudem schult er die Mitarbeiter in Bezug auf Qualitätsstandards und -verfahren.</w:t>
      </w:r>
    </w:p>
    <w:p>
      <w:pPr>
        <w:pStyle w:val="Heading3"/>
      </w:pPr>
      <w:r>
        <w:t>Connection To Module Concepts</w:t>
      </w:r>
    </w:p>
    <w:p>
      <w:r>
        <w:t>Der Qualitätsingenieur ist eng mit den Konzepten des Moduls Qualitätssicherung verbunden, da er sowohl abgeleitete Berechnungen als auch AI-inferenzbasierte Schätzungen nutzt, um die Prozesse zu verbessern und die Produktqualität zu steigern. Sein Fachwissen in der Analyse von Messdaten ist entscheidend für die Qualitätssicherung.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