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Optimierung eines digitalen Zwillings für ein Smart Home</w:t>
      </w:r>
    </w:p>
    <w:p>
      <w:r>
        <w:rPr>
          <w:color w:val="606060"/>
          <w:sz w:val="22"/>
        </w:rPr>
        <w:t>module_21 | Grade 8-12 | 5 days</w:t>
      </w:r>
    </w:p>
    <w:p/>
    <w:p>
      <w:pPr>
        <w:pStyle w:val="Heading1"/>
      </w:pPr>
      <w:r>
        <w:t>Problem Statement</w:t>
      </w:r>
    </w:p>
    <w:p>
      <w:r>
        <w:t>Entwickle ein Konzept zur Erstellung eines digitalen Zwillings für ein Smart Home, der die Qualität der Raumluft überwacht und optimiert. Berücksichtige dabei verschiedene Sensoren und Technologien, um Daten zu erfassen und auszuwerten.</w:t>
      </w:r>
    </w:p>
    <w:p>
      <w:pPr>
        <w:pStyle w:val="Heading1"/>
      </w:pPr>
      <w:r>
        <w:t>Constraints</w:t>
      </w:r>
    </w:p>
    <w:p>
      <w:pPr>
        <w:pStyle w:val="ListBullet"/>
      </w:pPr>
      <w:r>
        <w:t>Der digitale Zwilling muss mindestens drei verschiedene Sensortypen integrieren (z.B. Luftfeuchtigkeit, Temperatur, CO2-Gehalt).</w:t>
      </w:r>
    </w:p>
    <w:p>
      <w:pPr>
        <w:pStyle w:val="ListBullet"/>
      </w:pPr>
      <w:r>
        <w:t>Die Lösung muss innerhalb eines Budgets von 500 Euro bleiben.</w:t>
      </w:r>
    </w:p>
    <w:p>
      <w:pPr>
        <w:pStyle w:val="ListBullet"/>
      </w:pPr>
      <w:r>
        <w:t>Die Umsetzung des Projekts sollte in einem Zeitraum von vier Wochen erfolgen.</w:t>
      </w:r>
    </w:p>
    <w:p>
      <w:pPr>
        <w:pStyle w:val="ListBullet"/>
      </w:pPr>
      <w:r>
        <w:t>Die Ergebnisse müssen visuell aufbereitet werden, z.B. durch eine 3D-Visualisierung des Smart Homes.</w:t>
      </w:r>
    </w:p>
    <w:p>
      <w:pPr>
        <w:pStyle w:val="Heading1"/>
      </w:pPr>
      <w:r>
        <w:t>Success Criteria</w:t>
      </w:r>
    </w:p>
    <w:p>
      <w:pPr>
        <w:pStyle w:val="ListBullet"/>
      </w:pPr>
      <w:r>
        <w:t>Die Qualität der Luft wird durch den digitalen Zwilling in Echtzeit überwacht und angezeigt.</w:t>
      </w:r>
    </w:p>
    <w:p>
      <w:pPr>
        <w:pStyle w:val="ListBullet"/>
      </w:pPr>
      <w:r>
        <w:t>Das System bietet Vorschläge zur Verbesserung der Luftqualität basierend auf den erfassten Daten.</w:t>
      </w:r>
    </w:p>
    <w:p>
      <w:pPr>
        <w:pStyle w:val="ListBullet"/>
      </w:pPr>
      <w:r>
        <w:t>Die Präsentation der Ergebnisse ist klar und verständlich, einschließlich einer Demonstration des digitalen Zwillings.</w:t>
      </w:r>
    </w:p>
    <w:p>
      <w:pPr>
        <w:pStyle w:val="Heading1"/>
      </w:pPr>
      <w:r>
        <w:t>Reflection Questions</w:t>
      </w:r>
    </w:p>
    <w:p>
      <w:pPr>
        <w:pStyle w:val="ListBullet"/>
      </w:pPr>
      <w:r>
        <w:t>Welche Herausforderungen sind bei der Integration der verschiedenen Sensordaten aufgetreten?</w:t>
      </w:r>
    </w:p>
    <w:p>
      <w:pPr>
        <w:pStyle w:val="ListBullet"/>
      </w:pPr>
      <w:r>
        <w:t>Wie hast du die Zuverlässigkeit der gesammelten Daten sichergestellt?</w:t>
      </w:r>
    </w:p>
    <w:p>
      <w:pPr>
        <w:pStyle w:val="ListBullet"/>
      </w:pPr>
      <w:r>
        <w:t>Inwiefern hat die Verwendung eines digitalen Zwillings zur Verbesserung der Qualität des Smart Homes beigetragen?</w:t>
      </w:r>
    </w:p>
    <w:p>
      <w:pPr>
        <w:pStyle w:val="ListBullet"/>
      </w:pPr>
      <w:r>
        <w:t>Wie könnte die Lösung weiter optimiert oder erweitert werden?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