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Quality Control</w:t>
      </w:r>
    </w:p>
    <w:p>
      <w:r>
        <w:rPr>
          <w:color w:val="606060"/>
          <w:sz w:val="22"/>
        </w:rPr>
        <w:t>module_21 | Grade 8-12 | 5 days</w:t>
      </w:r>
    </w:p>
    <w:p/>
    <w:p>
      <w:pPr>
        <w:pStyle w:val="Heading1"/>
      </w:pPr>
      <w:r>
        <w:t>Activities</w:t>
      </w:r>
    </w:p>
    <w:p>
      <w:pPr>
        <w:pStyle w:val="Heading2"/>
      </w:pPr>
      <w:r>
        <w:t>Experiment mit Licht und Schatten</w:t>
      </w:r>
    </w:p>
    <w:p>
      <w:pPr>
        <w:pStyle w:val="Heading3"/>
      </w:pPr>
      <w:r>
        <w:t>Description</w:t>
      </w:r>
    </w:p>
    <w:p>
      <w:r>
        <w:t>Nutze eine Taschenlampe und verschiedene Objekte aus dem Haushalt, um zu beobachten, wie Licht und Schatten entstehen. Zeichne die Schattenformen auf Papier und überlege, wie sie sich verändern, wenn du die Position der Lichtquelle oder der Objekte veränderst.</w:t>
      </w:r>
    </w:p>
    <w:p>
      <w:pPr>
        <w:pStyle w:val="Heading3"/>
      </w:pPr>
      <w:r>
        <w:t>Learning Outcome</w:t>
      </w:r>
    </w:p>
    <w:p>
      <w:r>
        <w:t>Verständnis für Lichtstrahlen und deren Wechselwirkungen mit Objekten.</w:t>
      </w:r>
    </w:p>
    <w:p>
      <w:pPr>
        <w:pStyle w:val="Heading3"/>
      </w:pPr>
      <w:r>
        <w:t>Materials Needed</w:t>
      </w:r>
    </w:p>
    <w:p>
      <w:r>
        <w:t>Taschenlampe, verschiedene Objekte (z.B. Spielzeug, Bücher), Papier, Stift.</w:t>
      </w:r>
    </w:p>
    <w:p>
      <w:pPr>
        <w:pStyle w:val="Heading2"/>
      </w:pPr>
      <w:r>
        <w:t>3D-Modellierung mit Alltagsgegenständen</w:t>
      </w:r>
    </w:p>
    <w:p>
      <w:pPr>
        <w:pStyle w:val="Heading3"/>
      </w:pPr>
      <w:r>
        <w:t>Description</w:t>
      </w:r>
    </w:p>
    <w:p>
      <w:r>
        <w:t>Nehmt Gegenstände aus eurem Zuhause und erstellt eine einfache 3D-Darstellung. Ihr könnt diese Gegenstände zeichnen oder deren Maße nehmen und sie in einem 3D-Modellierungsprogramm (wie Tinkercad) digital nachbauen.</w:t>
      </w:r>
    </w:p>
    <w:p>
      <w:pPr>
        <w:pStyle w:val="Heading3"/>
      </w:pPr>
      <w:r>
        <w:t>Learning Outcome</w:t>
      </w:r>
    </w:p>
    <w:p>
      <w:r>
        <w:t>Einführung in die 3D-Modellierung und das Verständnis von Formen und Dimensionen.</w:t>
      </w:r>
    </w:p>
    <w:p>
      <w:pPr>
        <w:pStyle w:val="Heading3"/>
      </w:pPr>
      <w:r>
        <w:t>Materials Needed</w:t>
      </w:r>
    </w:p>
    <w:p>
      <w:r>
        <w:t>Alltagsgegenstände, Papier, Stift, Computer oder Tablet mit Internetzugang.</w:t>
      </w:r>
    </w:p>
    <w:p>
      <w:pPr>
        <w:pStyle w:val="Heading2"/>
      </w:pPr>
      <w:r>
        <w:t>Kreatives Messen</w:t>
      </w:r>
    </w:p>
    <w:p>
      <w:pPr>
        <w:pStyle w:val="Heading3"/>
      </w:pPr>
      <w:r>
        <w:t>Description</w:t>
      </w:r>
    </w:p>
    <w:p>
      <w:r>
        <w:t>Verwendet ein Lineal oder ein Maßband, um verschiedene Dinge in eurem Haus zu messen. Dokumentiert die Maße und erstellt eine Tabelle. Überlegt, wie ihr diese Informationen nutzen könntet, um einen Raum umzugestalten oder neue Möbel zu planen.</w:t>
      </w:r>
    </w:p>
    <w:p>
      <w:pPr>
        <w:pStyle w:val="Heading3"/>
      </w:pPr>
      <w:r>
        <w:t>Learning Outcome</w:t>
      </w:r>
    </w:p>
    <w:p>
      <w:r>
        <w:t>Fähigkeit, Maße zu nehmen und diese in einem praktischen Kontext anzuwenden.</w:t>
      </w:r>
    </w:p>
    <w:p>
      <w:pPr>
        <w:pStyle w:val="Heading3"/>
      </w:pPr>
      <w:r>
        <w:t>Materials Needed</w:t>
      </w:r>
    </w:p>
    <w:p>
      <w:r>
        <w:t>Lineal oder Maßband, Papier, Stift.</w:t>
      </w:r>
    </w:p>
    <w:p>
      <w:pPr>
        <w:pStyle w:val="Heading2"/>
      </w:pPr>
      <w:r>
        <w:t>Schattenbilder erstellen</w:t>
      </w:r>
    </w:p>
    <w:p>
      <w:pPr>
        <w:pStyle w:val="Heading3"/>
      </w:pPr>
      <w:r>
        <w:t>Description</w:t>
      </w:r>
    </w:p>
    <w:p>
      <w:r>
        <w:t>Nutze eine Lichtquelle und verschiedene Objekte, um Schattenbilder an einer Wand zu erzeugen. Zeichne die Umrisse der Schatten und experimentiere mit verschiedenen Objekten, um interessante Formen zu schaffen.</w:t>
      </w:r>
    </w:p>
    <w:p>
      <w:pPr>
        <w:pStyle w:val="Heading3"/>
      </w:pPr>
      <w:r>
        <w:t>Learning Outcome</w:t>
      </w:r>
    </w:p>
    <w:p>
      <w:r>
        <w:t>Verständnis für Licht, Schatten und deren kreative Nutzung.</w:t>
      </w:r>
    </w:p>
    <w:p>
      <w:pPr>
        <w:pStyle w:val="Heading3"/>
      </w:pPr>
      <w:r>
        <w:t>Materials Needed</w:t>
      </w:r>
    </w:p>
    <w:p>
      <w:r>
        <w:t>Lichtquelle (z.B. Taschenlampe), verschiedene Objekte, Papier, Stift.</w:t>
      </w:r>
    </w:p>
    <w:p>
      <w:pPr>
        <w:pStyle w:val="Heading2"/>
      </w:pPr>
      <w:r>
        <w:t>DIY-Punktwolken</w:t>
      </w:r>
    </w:p>
    <w:p>
      <w:pPr>
        <w:pStyle w:val="Heading3"/>
      </w:pPr>
      <w:r>
        <w:t>Description</w:t>
      </w:r>
    </w:p>
    <w:p>
      <w:r>
        <w:t>Erstelle eine Punktwolke mit einfachen Materialien wie kleinen Punkten aus Papier oder Knete. Platziere die Punkte in einem Raum und versuche, deren Anordnung zu dokumentieren und eine Verbindung zu 3D-Objekten herzustellen.</w:t>
      </w:r>
    </w:p>
    <w:p>
      <w:pPr>
        <w:pStyle w:val="Heading3"/>
      </w:pPr>
      <w:r>
        <w:t>Learning Outcome</w:t>
      </w:r>
    </w:p>
    <w:p>
      <w:r>
        <w:t>Einführung in das Konzept von Punktwolken und deren Anwendung in der 3D-Modellierung.</w:t>
      </w:r>
    </w:p>
    <w:p>
      <w:pPr>
        <w:pStyle w:val="Heading3"/>
      </w:pPr>
      <w:r>
        <w:t>Materials Needed</w:t>
      </w:r>
    </w:p>
    <w:p>
      <w:r>
        <w:t>Papier oder Knete, Schere, Stift.</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