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Quality Control</w:t>
      </w:r>
    </w:p>
    <w:p>
      <w:r>
        <w:rPr>
          <w:color w:val="606060"/>
          <w:sz w:val="22"/>
        </w:rPr>
        <w:t>module_21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Qualitätskontrolle</w:t>
      </w:r>
    </w:p>
    <w:p>
      <w:pPr>
        <w:pStyle w:val="Heading3"/>
      </w:pPr>
      <w:r>
        <w:t>Definition</w:t>
      </w:r>
    </w:p>
    <w:p>
      <w:r>
        <w:t>Der Prozess zur Überprüfung und Sicherstellung, dass Produkte oder Dienstleistungen den festgelegten Qualitätsstandards entsprechen.</w:t>
      </w:r>
    </w:p>
    <w:p>
      <w:pPr>
        <w:pStyle w:val="Heading3"/>
      </w:pPr>
      <w:r>
        <w:t>Example</w:t>
      </w:r>
    </w:p>
    <w:p>
      <w:r>
        <w:t>Bei der Qualitätskontrolle in einer Autofabrik werden regelmäßig Fahrzeuge getestet, um sicherzustellen, dass sie sicher und funktionsfähig sind.</w:t>
      </w:r>
    </w:p>
    <w:p>
      <w:pPr>
        <w:pStyle w:val="Heading3"/>
      </w:pPr>
      <w:r>
        <w:t>Visualdescription</w:t>
      </w:r>
    </w:p>
    <w:p>
      <w:r>
        <w:t>Ein Mitarbeiter, der ein Produkt mit einem Messgerät prüft.</w:t>
      </w:r>
    </w:p>
    <w:p>
      <w:pPr>
        <w:pStyle w:val="Heading2"/>
      </w:pPr>
      <w:r>
        <w:t>Qualitätssicherung</w:t>
      </w:r>
    </w:p>
    <w:p>
      <w:pPr>
        <w:pStyle w:val="Heading3"/>
      </w:pPr>
      <w:r>
        <w:t>Definition</w:t>
      </w:r>
    </w:p>
    <w:p>
      <w:r>
        <w:t>Ein systematischer Prozess, der sicherstellt, dass die Qualität eines Produkts oder einer Dienstleistung während des gesamten Produktionsprozesses gewährleistet ist.</w:t>
      </w:r>
    </w:p>
    <w:p>
      <w:pPr>
        <w:pStyle w:val="Heading3"/>
      </w:pPr>
      <w:r>
        <w:t>Example</w:t>
      </w:r>
    </w:p>
    <w:p>
      <w:r>
        <w:t>Die Qualitätssicherung in einem Softwareunternehmen umfasst regelmäßige Code-Überprüfungen und Tests, um Fehler zu minimieren.</w:t>
      </w:r>
    </w:p>
    <w:p>
      <w:pPr>
        <w:pStyle w:val="Heading3"/>
      </w:pPr>
      <w:r>
        <w:t>Visualdescription</w:t>
      </w:r>
    </w:p>
    <w:p>
      <w:r>
        <w:t>Ein Team von Fachleuten, das an einem Computer arbeitet, während es Software testet.</w:t>
      </w:r>
    </w:p>
    <w:p>
      <w:pPr>
        <w:pStyle w:val="Heading2"/>
      </w:pPr>
      <w:r>
        <w:t>Inspektion</w:t>
      </w:r>
    </w:p>
    <w:p>
      <w:pPr>
        <w:pStyle w:val="Heading3"/>
      </w:pPr>
      <w:r>
        <w:t>Definition</w:t>
      </w:r>
    </w:p>
    <w:p>
      <w:r>
        <w:t>Eine Untersuchung oder Prüfung, um die Übereinstimmung mit festgelegten Standards oder Anforderungen zu überprüfen.</w:t>
      </w:r>
    </w:p>
    <w:p>
      <w:pPr>
        <w:pStyle w:val="Heading3"/>
      </w:pPr>
      <w:r>
        <w:t>Example</w:t>
      </w:r>
    </w:p>
    <w:p>
      <w:r>
        <w:t>Die Inspektion eines Bauprojekts erfolgt, um sicherzustellen, dass alle Sicherheitsvorschriften eingehalten werden.</w:t>
      </w:r>
    </w:p>
    <w:p>
      <w:pPr>
        <w:pStyle w:val="Heading3"/>
      </w:pPr>
      <w:r>
        <w:t>Visualdescription</w:t>
      </w:r>
    </w:p>
    <w:p>
      <w:r>
        <w:t>Ein Bauleiter, der Baupläne überprüft und Baustellenbedingungen inspiziert.</w:t>
      </w:r>
    </w:p>
    <w:p>
      <w:pPr>
        <w:pStyle w:val="Heading2"/>
      </w:pPr>
      <w:r>
        <w:t>Akzeptanzkriterium</w:t>
      </w:r>
    </w:p>
    <w:p>
      <w:pPr>
        <w:pStyle w:val="Heading3"/>
      </w:pPr>
      <w:r>
        <w:t>Definition</w:t>
      </w:r>
    </w:p>
    <w:p>
      <w:r>
        <w:t>Ein festgelegtes Maß oder eine Bedingung, die erfüllt sein muss, damit ein Produkt oder eine Dienstleistung akzeptiert wird.</w:t>
      </w:r>
    </w:p>
    <w:p>
      <w:pPr>
        <w:pStyle w:val="Heading3"/>
      </w:pPr>
      <w:r>
        <w:t>Example</w:t>
      </w:r>
    </w:p>
    <w:p>
      <w:r>
        <w:t>Die Akzeptanzkriterien für ein neues Produkt können die Funktionalität, Haltbarkeit und Benutzerfreundlichkeit umfassen.</w:t>
      </w:r>
    </w:p>
    <w:p>
      <w:pPr>
        <w:pStyle w:val="Heading3"/>
      </w:pPr>
      <w:r>
        <w:t>Visualdescription</w:t>
      </w:r>
    </w:p>
    <w:p>
      <w:r>
        <w:t>Eine Liste von Kriterien, die auf einem Computerbildschirm angezeigt wird.</w:t>
      </w:r>
    </w:p>
    <w:p>
      <w:pPr>
        <w:pStyle w:val="Heading2"/>
      </w:pPr>
      <w:r>
        <w:t>Defekt</w:t>
      </w:r>
    </w:p>
    <w:p>
      <w:pPr>
        <w:pStyle w:val="Heading3"/>
      </w:pPr>
      <w:r>
        <w:t>Definition</w:t>
      </w:r>
    </w:p>
    <w:p>
      <w:r>
        <w:t>Ein Mangel oder Fehler in einem Produkt oder Prozess, der die Funktionalität oder Qualität beeinträchtigt.</w:t>
      </w:r>
    </w:p>
    <w:p>
      <w:pPr>
        <w:pStyle w:val="Heading3"/>
      </w:pPr>
      <w:r>
        <w:t>Example</w:t>
      </w:r>
    </w:p>
    <w:p>
      <w:r>
        <w:t>Ein defekter Motor in einem Fahrzeug kann zu einem Ausfall während der Fahrt führen.</w:t>
      </w:r>
    </w:p>
    <w:p>
      <w:pPr>
        <w:pStyle w:val="Heading3"/>
      </w:pPr>
      <w:r>
        <w:t>Visualdescription</w:t>
      </w:r>
    </w:p>
    <w:p>
      <w:r>
        <w:t>Ein Motor mit sichtbarem Schaden oder einem Fehler.</w:t>
      </w:r>
    </w:p>
    <w:p>
      <w:pPr>
        <w:pStyle w:val="Heading2"/>
      </w:pPr>
      <w:r>
        <w:t>Nichterfüllung</w:t>
      </w:r>
    </w:p>
    <w:p>
      <w:pPr>
        <w:pStyle w:val="Heading3"/>
      </w:pPr>
      <w:r>
        <w:t>Definition</w:t>
      </w:r>
    </w:p>
    <w:p>
      <w:r>
        <w:t>Die Nichtübereinstimmung eines Produkts oder Prozesses mit den festgelegten Anforderungen oder Standards.</w:t>
      </w:r>
    </w:p>
    <w:p>
      <w:pPr>
        <w:pStyle w:val="Heading3"/>
      </w:pPr>
      <w:r>
        <w:t>Example</w:t>
      </w:r>
    </w:p>
    <w:p>
      <w:r>
        <w:t>Die Nichterfüllung der Sicherheitsstandards bei einem elektronischen Gerät kann zu einem Rückruf führen.</w:t>
      </w:r>
    </w:p>
    <w:p>
      <w:pPr>
        <w:pStyle w:val="Heading3"/>
      </w:pPr>
      <w:r>
        <w:t>Visualdescription</w:t>
      </w:r>
    </w:p>
    <w:p>
      <w:r>
        <w:t>Ein Warnzeichen, das auf ein nicht konformes Produkt hinweist.</w:t>
      </w:r>
    </w:p>
    <w:p>
      <w:pPr>
        <w:pStyle w:val="Heading2"/>
      </w:pPr>
      <w:r>
        <w:t>Rückverfolgbarkeit</w:t>
      </w:r>
    </w:p>
    <w:p>
      <w:pPr>
        <w:pStyle w:val="Heading3"/>
      </w:pPr>
      <w:r>
        <w:t>Definition</w:t>
      </w:r>
    </w:p>
    <w:p>
      <w:r>
        <w:t>Die Fähigkeit, die Geschichte, Verwendung oder Lage eines Produkts durch alle Phasen der Produktion und des Vertriebs zu verfolgen.</w:t>
      </w:r>
    </w:p>
    <w:p>
      <w:pPr>
        <w:pStyle w:val="Heading3"/>
      </w:pPr>
      <w:r>
        <w:t>Example</w:t>
      </w:r>
    </w:p>
    <w:p>
      <w:r>
        <w:t>Die Rückverfolgbarkeit von Lebensmitteln ermöglicht es, die Herkunft eines Produkts bis zu den verwendeten Zutaten zurückzuverfolgen.</w:t>
      </w:r>
    </w:p>
    <w:p>
      <w:pPr>
        <w:pStyle w:val="Heading3"/>
      </w:pPr>
      <w:r>
        <w:t>Visualdescription</w:t>
      </w:r>
    </w:p>
    <w:p>
      <w:r>
        <w:t>Ein Diagramm, das den Verlauf eines Produkts von der Quelle bis zum Verbraucher zeigt.</w:t>
      </w:r>
    </w:p>
    <w:p>
      <w:pPr>
        <w:pStyle w:val="Heading2"/>
      </w:pPr>
      <w:r>
        <w:t>Prozesskontrolle</w:t>
      </w:r>
    </w:p>
    <w:p>
      <w:pPr>
        <w:pStyle w:val="Heading3"/>
      </w:pPr>
      <w:r>
        <w:t>Definition</w:t>
      </w:r>
    </w:p>
    <w:p>
      <w:r>
        <w:t>Die Überwachung und Steuerung eines Produktionsprozesses, um sicherzustellen, dass er effizient und konsistent abläuft.</w:t>
      </w:r>
    </w:p>
    <w:p>
      <w:pPr>
        <w:pStyle w:val="Heading3"/>
      </w:pPr>
      <w:r>
        <w:t>Example</w:t>
      </w:r>
    </w:p>
    <w:p>
      <w:r>
        <w:t>Die Prozesskontrolle in einer chemischen Fabrik umfasst die Überwachung von Temperatur und Druck während der Produktion.</w:t>
      </w:r>
    </w:p>
    <w:p>
      <w:pPr>
        <w:pStyle w:val="Heading3"/>
      </w:pPr>
      <w:r>
        <w:t>Visualdescription</w:t>
      </w:r>
    </w:p>
    <w:p>
      <w:r>
        <w:t>Ein Kontrollraum mit Bildschirmen, die Prozessdaten anzeigen.</w:t>
      </w:r>
    </w:p>
    <w:p>
      <w:pPr>
        <w:pStyle w:val="Heading2"/>
      </w:pPr>
      <w:r>
        <w:t>Korrekturmaßnahme</w:t>
      </w:r>
    </w:p>
    <w:p>
      <w:pPr>
        <w:pStyle w:val="Heading3"/>
      </w:pPr>
      <w:r>
        <w:t>Definition</w:t>
      </w:r>
    </w:p>
    <w:p>
      <w:r>
        <w:t>Eine Maßnahme, die ergriffen wird, um ein identifiziertes Problem zu beheben und zukünftige Nichterfüllungen zu verhindern.</w:t>
      </w:r>
    </w:p>
    <w:p>
      <w:pPr>
        <w:pStyle w:val="Heading3"/>
      </w:pPr>
      <w:r>
        <w:t>Example</w:t>
      </w:r>
    </w:p>
    <w:p>
      <w:r>
        <w:t>Die Korrekturmaßnahme nach der Entdeckung eines Fehlers in der Produktion könnte die Anpassung des Fertigungsprozesses sein.</w:t>
      </w:r>
    </w:p>
    <w:p>
      <w:pPr>
        <w:pStyle w:val="Heading3"/>
      </w:pPr>
      <w:r>
        <w:t>Visualdescription</w:t>
      </w:r>
    </w:p>
    <w:p>
      <w:r>
        <w:t>Ein Ingenieur, der an einer Maschine arbeitet, um einen Fehler zu beheben.</w:t>
      </w:r>
    </w:p>
    <w:p>
      <w:pPr>
        <w:pStyle w:val="Heading2"/>
      </w:pPr>
      <w:r>
        <w:t>Stichprobe</w:t>
      </w:r>
    </w:p>
    <w:p>
      <w:pPr>
        <w:pStyle w:val="Heading3"/>
      </w:pPr>
      <w:r>
        <w:t>Definition</w:t>
      </w:r>
    </w:p>
    <w:p>
      <w:r>
        <w:t>Eine Teilmenge von Elementen aus einer größeren Population, die zur Schätzung oder Bewertung von Eigenschaften oder Merkmalen verwendet wird.</w:t>
      </w:r>
    </w:p>
    <w:p>
      <w:pPr>
        <w:pStyle w:val="Heading3"/>
      </w:pPr>
      <w:r>
        <w:t>Example</w:t>
      </w:r>
    </w:p>
    <w:p>
      <w:r>
        <w:t>Bei der Qualitätsprüfung wird eine Stichprobe von 100 Produkten aus einer Charge getestet, um die gesamte Qualität zu bewerten.</w:t>
      </w:r>
    </w:p>
    <w:p>
      <w:pPr>
        <w:pStyle w:val="Heading3"/>
      </w:pPr>
      <w:r>
        <w:t>Visualdescription</w:t>
      </w:r>
    </w:p>
    <w:p>
      <w:r>
        <w:t>Eine Auswahl von Produkten, die auf einem Tisch angeordnet sind.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