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Assessmentitems</w:t>
      </w:r>
    </w:p>
    <w:p>
      <w:pPr>
        <w:pStyle w:val="Heading2"/>
      </w:pPr>
      <w:r>
        <w:t>What is the primary function of ASCAND in measurement applications?</w:t>
      </w:r>
    </w:p>
    <w:p>
      <w:pPr>
        <w:pStyle w:val="Heading3"/>
      </w:pPr>
      <w:r>
        <w:t>Itemid</w:t>
      </w:r>
    </w:p>
    <w:p>
      <w:r>
        <w:t>1</w:t>
      </w:r>
    </w:p>
    <w:p>
      <w:pPr>
        <w:pStyle w:val="Heading3"/>
      </w:pPr>
      <w:r>
        <w:t>Correctanswer</w:t>
      </w:r>
    </w:p>
    <w:p>
      <w:r>
        <w:t>ASCAND uses structured optical projection, AI-based analysis, and sensor fusion to gather data for measurement applications.</w:t>
      </w:r>
    </w:p>
    <w:p>
      <w:pPr>
        <w:pStyle w:val="Heading3"/>
      </w:pPr>
      <w:r>
        <w:t>Rubric</w:t>
      </w:r>
    </w:p>
    <w:p>
      <w:r>
        <w:t>Points: 2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Correctly identifies ASCAND's primary function.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Partially correct or vague answer.</w:t>
      </w:r>
    </w:p>
    <w:p>
      <w:r>
        <w:t>Points: 1</w:t>
      </w:r>
    </w:p>
    <w:p>
      <w:pPr>
        <w:pStyle w:val="Heading6"/>
      </w:pPr>
      <w:r>
        <w:t>Description</w:t>
      </w:r>
    </w:p>
    <w:p>
      <w:r>
        <w:t>Incorrect answer.</w:t>
      </w:r>
    </w:p>
    <w:p>
      <w:r>
        <w:t>Points: 0</w:t>
      </w:r>
    </w:p>
    <w:p>
      <w:pPr>
        <w:pStyle w:val="Heading2"/>
      </w:pPr>
      <w:r>
        <w:t>Distinguish between measurement, calculation, and estimation.</w:t>
      </w:r>
    </w:p>
    <w:p>
      <w:pPr>
        <w:pStyle w:val="Heading3"/>
      </w:pPr>
      <w:r>
        <w:t>Itemid</w:t>
      </w:r>
    </w:p>
    <w:p>
      <w:r>
        <w:t>2</w:t>
      </w:r>
    </w:p>
    <w:p>
      <w:pPr>
        <w:pStyle w:val="Heading3"/>
      </w:pPr>
      <w:r>
        <w:t>Correctanswer</w:t>
      </w:r>
    </w:p>
    <w:p>
      <w:r>
        <w:t>Measurement refers to direct data collection, calculation involves deriving values from known data, and estimation is an AI-inferred approximation.</w:t>
      </w:r>
    </w:p>
    <w:p>
      <w:pPr>
        <w:pStyle w:val="Heading3"/>
      </w:pPr>
      <w:r>
        <w:t>Rubric</w:t>
      </w:r>
    </w:p>
    <w:p>
      <w:r>
        <w:t>Points: 3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Clearly distinguishes all three terms accurately.</w:t>
      </w:r>
    </w:p>
    <w:p>
      <w:r>
        <w:t>Points: 3</w:t>
      </w:r>
    </w:p>
    <w:p>
      <w:pPr>
        <w:pStyle w:val="Heading6"/>
      </w:pPr>
      <w:r>
        <w:t>Description</w:t>
      </w:r>
    </w:p>
    <w:p>
      <w:r>
        <w:t>Distinguishes two terms accurately, but one is unclear.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Only partially distinguishes terms or provides incorrect definitions.</w:t>
      </w:r>
    </w:p>
    <w:p>
      <w:r>
        <w:t>Points: 1</w:t>
      </w:r>
    </w:p>
    <w:p>
      <w:pPr>
        <w:pStyle w:val="Heading6"/>
      </w:pPr>
      <w:r>
        <w:t>Description</w:t>
      </w:r>
    </w:p>
    <w:p>
      <w:r>
        <w:t>No relevant response.</w:t>
      </w:r>
    </w:p>
    <w:p>
      <w:r>
        <w:t>Points: 0</w:t>
      </w:r>
    </w:p>
    <w:p>
      <w:pPr>
        <w:pStyle w:val="Heading2"/>
      </w:pPr>
      <w:r>
        <w:t>Explain how sensor fusion contributes to measurement accuracy.</w:t>
      </w:r>
    </w:p>
    <w:p>
      <w:pPr>
        <w:pStyle w:val="Heading3"/>
      </w:pPr>
      <w:r>
        <w:t>Itemid</w:t>
      </w:r>
    </w:p>
    <w:p>
      <w:r>
        <w:t>3</w:t>
      </w:r>
    </w:p>
    <w:p>
      <w:pPr>
        <w:pStyle w:val="Heading3"/>
      </w:pPr>
      <w:r>
        <w:t>Correctanswer</w:t>
      </w:r>
    </w:p>
    <w:p>
      <w:r>
        <w:t>Sensor fusion integrates data from multiple sensors to enhance the overall accuracy and reliability of measurements by compensating for individual sensor limitations.</w:t>
      </w:r>
    </w:p>
    <w:p>
      <w:pPr>
        <w:pStyle w:val="Heading3"/>
      </w:pPr>
      <w:r>
        <w:t>Rubric</w:t>
      </w:r>
    </w:p>
    <w:p>
      <w:r>
        <w:t>Points: 4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Thorough explanation of sensor fusion and its impact on measurement accuracy.</w:t>
      </w:r>
    </w:p>
    <w:p>
      <w:r>
        <w:t>Points: 4</w:t>
      </w:r>
    </w:p>
    <w:p>
      <w:pPr>
        <w:pStyle w:val="Heading6"/>
      </w:pPr>
      <w:r>
        <w:t>Description</w:t>
      </w:r>
    </w:p>
    <w:p>
      <w:r>
        <w:t>Basic explanation with minor inaccuracies.</w:t>
      </w:r>
    </w:p>
    <w:p>
      <w:r>
        <w:t>Points: 3</w:t>
      </w:r>
    </w:p>
    <w:p>
      <w:pPr>
        <w:pStyle w:val="Heading6"/>
      </w:pPr>
      <w:r>
        <w:t>Description</w:t>
      </w:r>
    </w:p>
    <w:p>
      <w:r>
        <w:t>Limited explanation or significant inaccuracies.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No relevant response.</w:t>
      </w:r>
    </w:p>
    <w:p>
      <w:r>
        <w:t>Points: 0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