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Module</w:t>
      </w:r>
    </w:p>
    <w:p>
      <w:r>
        <w:t>Engineering Tradeoffs</w:t>
      </w:r>
    </w:p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Prior Knowledge Check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What are some common criteria that you might consider when designing a machine-vision system?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Learningobjective</w:t>
      </w:r>
    </w:p>
    <w:p>
      <w:r>
        <w:t>lo_22_01</w:t>
      </w:r>
    </w:p>
    <w:p>
      <w:pPr>
        <w:pStyle w:val="Heading4"/>
      </w:pPr>
      <w:r>
        <w:t>Question</w:t>
      </w:r>
    </w:p>
    <w:p>
      <w:r>
        <w:t>Describe how a decision matrix can assist in evaluating design options.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Learningobjective</w:t>
      </w:r>
    </w:p>
    <w:p>
      <w:r>
        <w:t>lo_22_02</w:t>
      </w:r>
    </w:p>
    <w:p>
      <w:pPr>
        <w:pStyle w:val="Heading4"/>
      </w:pPr>
      <w:r>
        <w:t>Question</w:t>
      </w:r>
    </w:p>
    <w:p>
      <w:r>
        <w:t>Give an example of a situation where improving one parameter negatively affects another.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Learningobjective</w:t>
      </w:r>
    </w:p>
    <w:p>
      <w:r>
        <w:t>lo_22_03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Title</w:t>
      </w:r>
    </w:p>
    <w:p>
      <w:r>
        <w:t>Competing Criteria Identification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List at least three competing criteria in a hypothetical machine-vision application. Explain the significance of each criterion.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Learningobjective</w:t>
      </w:r>
    </w:p>
    <w:p>
      <w:r>
        <w:t>lo_22_01</w:t>
      </w:r>
    </w:p>
    <w:p>
      <w:r>
        <w:t>Session: 2</w:t>
      </w:r>
    </w:p>
    <w:p>
      <w:pPr>
        <w:pStyle w:val="Heading3"/>
      </w:pPr>
      <w:r>
        <w:t>Title</w:t>
      </w:r>
    </w:p>
    <w:p>
      <w:r>
        <w:t>Decision Matrix Construction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Using a provided set of design options and criteria, construct a decision matrix to evaluate the best option.</w:t>
      </w:r>
    </w:p>
    <w:p>
      <w:pPr>
        <w:pStyle w:val="Heading5"/>
      </w:pPr>
      <w:r>
        <w:t>Type</w:t>
      </w:r>
    </w:p>
    <w:p>
      <w:r>
        <w:t>Practical Task</w:t>
      </w:r>
    </w:p>
    <w:p>
      <w:pPr>
        <w:pStyle w:val="Heading5"/>
      </w:pPr>
      <w:r>
        <w:t>Learningobjective</w:t>
      </w:r>
    </w:p>
    <w:p>
      <w:r>
        <w:t>lo_22_02</w:t>
      </w:r>
    </w:p>
    <w:p>
      <w:r>
        <w:t>Session: 3</w:t>
      </w:r>
    </w:p>
    <w:p>
      <w:pPr>
        <w:pStyle w:val="Heading3"/>
      </w:pPr>
      <w:r>
        <w:t>Title</w:t>
      </w:r>
    </w:p>
    <w:p>
      <w:r>
        <w:t>Parameter Impact Analysis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Analyze a scenario where increasing the resolution of a camera improves image quality but increases processing time. Discuss the trade-offs involved.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Learningobjective</w:t>
      </w:r>
    </w:p>
    <w:p>
      <w:r>
        <w:t>lo_22_03</w:t>
      </w:r>
    </w:p>
    <w:p>
      <w:r>
        <w:t>Session: 4</w:t>
      </w:r>
    </w:p>
    <w:p>
      <w:pPr>
        <w:pStyle w:val="Heading3"/>
      </w:pPr>
      <w:r>
        <w:t>Title</w:t>
      </w:r>
    </w:p>
    <w:p>
      <w:r>
        <w:t>Design Choice Defense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Defend a design choice made in your project using evidence and a prioritized list of criteria.</w:t>
      </w:r>
    </w:p>
    <w:p>
      <w:pPr>
        <w:pStyle w:val="Heading5"/>
      </w:pPr>
      <w:r>
        <w:t>Type</w:t>
      </w:r>
    </w:p>
    <w:p>
      <w:r>
        <w:t>Presentation</w:t>
      </w:r>
    </w:p>
    <w:p>
      <w:pPr>
        <w:pStyle w:val="Heading5"/>
      </w:pPr>
      <w:r>
        <w:t>Learningobjective</w:t>
      </w:r>
    </w:p>
    <w:p>
      <w:r>
        <w:t>lo_22_04</w:t>
      </w:r>
    </w:p>
    <w:p>
      <w:r>
        <w:t>Session: 5</w:t>
      </w:r>
    </w:p>
    <w:p>
      <w:pPr>
        <w:pStyle w:val="Heading3"/>
      </w:pPr>
      <w:r>
        <w:t>Title</w:t>
      </w:r>
    </w:p>
    <w:p>
      <w:r>
        <w:t>Decision Revision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Describe a situation where you had to revise a decision based on new requirements or constraints. What was the process?</w:t>
      </w:r>
    </w:p>
    <w:p>
      <w:pPr>
        <w:pStyle w:val="Heading5"/>
      </w:pPr>
      <w:r>
        <w:t>Type</w:t>
      </w:r>
    </w:p>
    <w:p>
      <w:r>
        <w:t>Case Study</w:t>
      </w:r>
    </w:p>
    <w:p>
      <w:pPr>
        <w:pStyle w:val="Heading5"/>
      </w:pPr>
      <w:r>
        <w:t>Learningobjective</w:t>
      </w:r>
    </w:p>
    <w:p>
      <w:r>
        <w:t>lo_22_05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End of Module Assessment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Evaluate a provided machine-vision system design based on competing criteria. Identify strengths and weaknesses, and suggest improvements.</w:t>
      </w:r>
    </w:p>
    <w:p>
      <w:pPr>
        <w:pStyle w:val="Heading4"/>
      </w:pPr>
      <w:r>
        <w:t>Type</w:t>
      </w:r>
    </w:p>
    <w:p>
      <w:r>
        <w:t>Comprehensive Analysis</w:t>
      </w:r>
    </w:p>
    <w:p>
      <w:pPr>
        <w:pStyle w:val="Heading4"/>
      </w:pPr>
      <w:r>
        <w:t>Learningobjectives</w:t>
      </w:r>
    </w:p>
    <w:p>
      <w:pPr>
        <w:pStyle w:val="ListBullet"/>
      </w:pPr>
      <w:r>
        <w:t>lo_22_01</w:t>
      </w:r>
    </w:p>
    <w:p>
      <w:pPr>
        <w:pStyle w:val="ListBullet"/>
      </w:pPr>
      <w:r>
        <w:t>lo_22_03</w:t>
      </w:r>
    </w:p>
    <w:p>
      <w:pPr>
        <w:pStyle w:val="ListBullet"/>
      </w:pPr>
      <w:r>
        <w:t>lo_22_04</w:t>
      </w:r>
    </w:p>
    <w:p>
      <w:pPr>
        <w:pStyle w:val="Heading4"/>
      </w:pPr>
      <w:r>
        <w:t>Question</w:t>
      </w:r>
    </w:p>
    <w:p>
      <w:r>
        <w:t>Using the decision matrix approach, analyze two competing designs for a machine-vision system and justify your final choice.</w:t>
      </w:r>
    </w:p>
    <w:p>
      <w:pPr>
        <w:pStyle w:val="Heading4"/>
      </w:pPr>
      <w:r>
        <w:t>Type</w:t>
      </w:r>
    </w:p>
    <w:p>
      <w:r>
        <w:t>Practical Task</w:t>
      </w:r>
    </w:p>
    <w:p>
      <w:pPr>
        <w:pStyle w:val="Heading4"/>
      </w:pPr>
      <w:r>
        <w:t>Learningobjectives</w:t>
      </w:r>
    </w:p>
    <w:p>
      <w:pPr>
        <w:pStyle w:val="ListBullet"/>
      </w:pPr>
      <w:r>
        <w:t>lo_22_02</w:t>
      </w:r>
    </w:p>
    <w:p>
      <w:pPr>
        <w:pStyle w:val="ListBullet"/>
      </w:pPr>
      <w:r>
        <w:t>lo_22_05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Criterion</w:t>
      </w:r>
    </w:p>
    <w:p>
      <w:r>
        <w:t>Identification of Competing Criteria</w:t>
      </w:r>
    </w:p>
    <w:p>
      <w:pPr>
        <w:pStyle w:val="Heading4"/>
      </w:pPr>
      <w:r>
        <w:t>Description</w:t>
      </w:r>
    </w:p>
    <w:p>
      <w:r>
        <w:t>Clearly identifies and explains relevant competing criteria.</w:t>
      </w:r>
    </w:p>
    <w:p>
      <w:r>
        <w:t>Points: 5</w:t>
      </w:r>
    </w:p>
    <w:p>
      <w:pPr>
        <w:pStyle w:val="Heading4"/>
      </w:pPr>
      <w:r>
        <w:t>Criterion</w:t>
      </w:r>
    </w:p>
    <w:p>
      <w:r>
        <w:t>Decision Matrix Construction</w:t>
      </w:r>
    </w:p>
    <w:p>
      <w:pPr>
        <w:pStyle w:val="Heading4"/>
      </w:pPr>
      <w:r>
        <w:t>Description</w:t>
      </w:r>
    </w:p>
    <w:p>
      <w:r>
        <w:t>Constructs a clear and effective decision matrix.</w:t>
      </w:r>
    </w:p>
    <w:p>
      <w:r>
        <w:t>Points: 5</w:t>
      </w:r>
    </w:p>
    <w:p>
      <w:pPr>
        <w:pStyle w:val="Heading4"/>
      </w:pPr>
      <w:r>
        <w:t>Criterion</w:t>
      </w:r>
    </w:p>
    <w:p>
      <w:r>
        <w:t>Trade-off Analysis</w:t>
      </w:r>
    </w:p>
    <w:p>
      <w:pPr>
        <w:pStyle w:val="Heading4"/>
      </w:pPr>
      <w:r>
        <w:t>Description</w:t>
      </w:r>
    </w:p>
    <w:p>
      <w:r>
        <w:t>Thoroughly analyzes trade-offs and provides logical reasoning.</w:t>
      </w:r>
    </w:p>
    <w:p>
      <w:r>
        <w:t>Points: 5</w:t>
      </w:r>
    </w:p>
    <w:p>
      <w:pPr>
        <w:pStyle w:val="Heading4"/>
      </w:pPr>
      <w:r>
        <w:t>Criterion</w:t>
      </w:r>
    </w:p>
    <w:p>
      <w:r>
        <w:t>Defense of Design Choice</w:t>
      </w:r>
    </w:p>
    <w:p>
      <w:pPr>
        <w:pStyle w:val="Heading4"/>
      </w:pPr>
      <w:r>
        <w:t>Description</w:t>
      </w:r>
    </w:p>
    <w:p>
      <w:r>
        <w:t>Provides a strong defense with evidence and prioritized criteria.</w:t>
      </w:r>
    </w:p>
    <w:p>
      <w:r>
        <w:t>Points: 5</w:t>
      </w:r>
    </w:p>
    <w:p>
      <w:pPr>
        <w:pStyle w:val="Heading4"/>
      </w:pPr>
      <w:r>
        <w:t>Criterion</w:t>
      </w:r>
    </w:p>
    <w:p>
      <w:r>
        <w:t>Revising Decisions</w:t>
      </w:r>
    </w:p>
    <w:p>
      <w:pPr>
        <w:pStyle w:val="Heading4"/>
      </w:pPr>
      <w:r>
        <w:t>Description</w:t>
      </w:r>
    </w:p>
    <w:p>
      <w:r>
        <w:t>Effectively describes the revision process and its justification.</w:t>
      </w:r>
    </w:p>
    <w:p>
      <w:r>
        <w:t>Points: 5</w:t>
      </w:r>
    </w:p>
    <w:p>
      <w:r>
        <w:t>Totalpoints: 25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